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66354" w14:textId="77777777" w:rsidR="00571615" w:rsidRDefault="00571615" w:rsidP="00653644">
      <w:pPr>
        <w:suppressAutoHyphens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269D37B4" w14:textId="77777777" w:rsidR="00571615" w:rsidRDefault="00571615" w:rsidP="00653644">
      <w:pPr>
        <w:suppressAutoHyphens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786EB1FB" w14:textId="77777777" w:rsidR="00571615" w:rsidRDefault="00571615" w:rsidP="00653644">
      <w:pPr>
        <w:suppressAutoHyphens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49AECFDC" w14:textId="77777777" w:rsidR="00571615" w:rsidRDefault="00571615" w:rsidP="00653644">
      <w:pPr>
        <w:ind w:firstLine="709"/>
        <w:jc w:val="center"/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207C6346" w14:textId="77777777" w:rsidR="00571615" w:rsidRDefault="00571615" w:rsidP="0053420C">
      <w:pPr>
        <w:ind w:firstLine="0"/>
        <w:jc w:val="center"/>
        <w:rPr>
          <w:rFonts w:ascii="Times New Roman" w:hAnsi="Times New Roman" w:cs="Times New Roman"/>
        </w:rPr>
      </w:pPr>
    </w:p>
    <w:p w14:paraId="18ECB067" w14:textId="77777777" w:rsidR="00571615" w:rsidRDefault="00571615" w:rsidP="0053420C">
      <w:pPr>
        <w:ind w:firstLine="0"/>
        <w:jc w:val="center"/>
        <w:rPr>
          <w:rFonts w:ascii="Times New Roman" w:hAnsi="Times New Roman" w:cs="Times New Roman"/>
        </w:rPr>
      </w:pPr>
    </w:p>
    <w:p w14:paraId="42985D16" w14:textId="77777777" w:rsidR="00571615" w:rsidRDefault="00571615" w:rsidP="0053420C">
      <w:pPr>
        <w:ind w:firstLine="0"/>
        <w:jc w:val="center"/>
        <w:rPr>
          <w:rFonts w:ascii="Times New Roman" w:hAnsi="Times New Roman" w:cs="Times New Roman"/>
        </w:rPr>
      </w:pPr>
    </w:p>
    <w:p w14:paraId="7E25BACF" w14:textId="77777777" w:rsidR="00571615" w:rsidRDefault="00571615" w:rsidP="0053420C">
      <w:pPr>
        <w:ind w:firstLine="0"/>
        <w:jc w:val="center"/>
        <w:rPr>
          <w:rFonts w:ascii="Times New Roman" w:hAnsi="Times New Roman" w:cs="Times New Roman"/>
        </w:rPr>
      </w:pPr>
    </w:p>
    <w:p w14:paraId="2B8781AC" w14:textId="77777777" w:rsidR="00571615" w:rsidRDefault="00571615" w:rsidP="0053420C">
      <w:pPr>
        <w:ind w:firstLine="0"/>
        <w:jc w:val="center"/>
        <w:rPr>
          <w:rFonts w:ascii="Times New Roman" w:hAnsi="Times New Roman" w:cs="Times New Roman"/>
        </w:rPr>
      </w:pPr>
    </w:p>
    <w:p w14:paraId="4731FE1A" w14:textId="77777777" w:rsidR="00571615" w:rsidRDefault="00571615" w:rsidP="00571615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Фонд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оценочных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средств</w:t>
      </w:r>
    </w:p>
    <w:p w14:paraId="63EDF925" w14:textId="77777777" w:rsidR="00571615" w:rsidRDefault="00571615" w:rsidP="00571615">
      <w:pPr>
        <w:ind w:firstLine="709"/>
        <w:jc w:val="center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w w:val="95"/>
        </w:rPr>
        <w:t>для</w:t>
      </w:r>
      <w:r>
        <w:rPr>
          <w:rFonts w:ascii="Times New Roman" w:eastAsia="Times New Roman" w:hAnsi="Times New Roman"/>
          <w:spacing w:val="10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оценки</w:t>
      </w:r>
      <w:r>
        <w:rPr>
          <w:rFonts w:ascii="Times New Roman" w:eastAsia="Times New Roman" w:hAnsi="Times New Roman"/>
          <w:spacing w:val="34"/>
          <w:w w:val="95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компетенций</w:t>
      </w:r>
      <w:r>
        <w:rPr>
          <w:rFonts w:ascii="Times New Roman" w:eastAsia="Times New Roman" w:hAnsi="Times New Roman"/>
          <w:spacing w:val="47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(части</w:t>
      </w:r>
      <w:r>
        <w:rPr>
          <w:rFonts w:ascii="Times New Roman" w:eastAsia="Times New Roman" w:hAnsi="Times New Roman"/>
          <w:spacing w:val="19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компетенций)</w:t>
      </w:r>
    </w:p>
    <w:p w14:paraId="3B7BE825" w14:textId="77777777" w:rsidR="00571615" w:rsidRDefault="00571615" w:rsidP="00571615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95"/>
        </w:rPr>
        <w:t>при</w:t>
      </w:r>
      <w:r>
        <w:rPr>
          <w:rFonts w:ascii="Times New Roman" w:hAnsi="Times New Roman"/>
          <w:spacing w:val="13"/>
          <w:w w:val="95"/>
        </w:rPr>
        <w:t xml:space="preserve"> </w:t>
      </w:r>
      <w:r>
        <w:rPr>
          <w:rFonts w:ascii="Times New Roman" w:hAnsi="Times New Roman"/>
          <w:spacing w:val="30"/>
          <w:w w:val="95"/>
        </w:rPr>
        <w:t>аттестации</w:t>
      </w:r>
      <w:r>
        <w:rPr>
          <w:rFonts w:ascii="Times New Roman" w:hAnsi="Times New Roman"/>
          <w:spacing w:val="41"/>
          <w:w w:val="95"/>
        </w:rPr>
        <w:t xml:space="preserve"> </w:t>
      </w:r>
      <w:r>
        <w:rPr>
          <w:rFonts w:ascii="Times New Roman" w:hAnsi="Times New Roman"/>
          <w:w w:val="95"/>
        </w:rPr>
        <w:t>по</w:t>
      </w:r>
      <w:r>
        <w:rPr>
          <w:rFonts w:ascii="Times New Roman" w:hAnsi="Times New Roman"/>
          <w:spacing w:val="7"/>
          <w:w w:val="95"/>
        </w:rPr>
        <w:t xml:space="preserve"> </w:t>
      </w:r>
      <w:r>
        <w:rPr>
          <w:rFonts w:ascii="Times New Roman" w:hAnsi="Times New Roman"/>
          <w:w w:val="95"/>
        </w:rPr>
        <w:t>итогам</w:t>
      </w:r>
      <w:r>
        <w:rPr>
          <w:rFonts w:ascii="Times New Roman" w:hAnsi="Times New Roman"/>
          <w:spacing w:val="12"/>
          <w:w w:val="95"/>
        </w:rPr>
        <w:t xml:space="preserve"> </w:t>
      </w:r>
      <w:r>
        <w:rPr>
          <w:rFonts w:ascii="Times New Roman" w:hAnsi="Times New Roman"/>
          <w:w w:val="95"/>
        </w:rPr>
        <w:t>освоения</w:t>
      </w:r>
      <w:r>
        <w:rPr>
          <w:rFonts w:ascii="Times New Roman" w:hAnsi="Times New Roman"/>
          <w:spacing w:val="19"/>
          <w:w w:val="95"/>
        </w:rPr>
        <w:t xml:space="preserve"> </w:t>
      </w:r>
      <w:r>
        <w:rPr>
          <w:rFonts w:ascii="Times New Roman" w:hAnsi="Times New Roman"/>
          <w:w w:val="95"/>
        </w:rPr>
        <w:t>дисциплины</w:t>
      </w:r>
    </w:p>
    <w:p w14:paraId="761445F3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02CC7C15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79C0EE64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79867E71" w14:textId="5C8666FD" w:rsidR="007B4C3C" w:rsidRPr="00571615" w:rsidRDefault="007B4C3C" w:rsidP="0053420C">
      <w:pPr>
        <w:ind w:firstLine="0"/>
        <w:jc w:val="center"/>
        <w:rPr>
          <w:rFonts w:ascii="Times New Roman" w:hAnsi="Times New Roman" w:cs="Times New Roman"/>
          <w:b/>
          <w:i/>
        </w:rPr>
      </w:pPr>
      <w:r w:rsidRPr="00571615">
        <w:rPr>
          <w:rFonts w:ascii="Times New Roman" w:hAnsi="Times New Roman" w:cs="Times New Roman"/>
          <w:b/>
          <w:i/>
        </w:rPr>
        <w:t>Основы микробиологии и иммунологии</w:t>
      </w:r>
    </w:p>
    <w:p w14:paraId="3E7FCEB1" w14:textId="547BBC04" w:rsidR="007B4C3C" w:rsidRPr="00571615" w:rsidRDefault="00571615" w:rsidP="00571615">
      <w:pPr>
        <w:ind w:firstLine="709"/>
        <w:rPr>
          <w:rFonts w:ascii="Times New Roman" w:hAnsi="Times New Roman"/>
          <w:i/>
          <w:iCs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C801ED1" wp14:editId="039956F0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0B54D786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482933BE" w14:textId="77777777" w:rsidR="007B4C3C" w:rsidRPr="0053420C" w:rsidRDefault="007B4C3C" w:rsidP="00571615">
      <w:pPr>
        <w:ind w:firstLine="0"/>
        <w:rPr>
          <w:rFonts w:ascii="Times New Roman" w:hAnsi="Times New Roman" w:cs="Times New Roman"/>
        </w:rPr>
      </w:pPr>
    </w:p>
    <w:p w14:paraId="1328CE6E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6FB2D8E3" w14:textId="68F91F8E" w:rsidR="007B4C3C" w:rsidRDefault="007B4C3C" w:rsidP="005515FE">
      <w:pPr>
        <w:ind w:firstLine="0"/>
        <w:rPr>
          <w:rFonts w:ascii="Times New Roman" w:hAnsi="Times New Roman" w:cs="Times New Roman"/>
        </w:rPr>
      </w:pPr>
    </w:p>
    <w:p w14:paraId="383C6EC4" w14:textId="77777777" w:rsidR="005515FE" w:rsidRPr="0053420C" w:rsidRDefault="005515FE" w:rsidP="005515FE">
      <w:pPr>
        <w:ind w:firstLine="0"/>
        <w:rPr>
          <w:rFonts w:ascii="Times New Roman" w:hAnsi="Times New Roman" w:cs="Times New Roman"/>
        </w:rPr>
      </w:pPr>
    </w:p>
    <w:p w14:paraId="3B3766A4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  <w:r w:rsidRPr="0053420C">
        <w:rPr>
          <w:rFonts w:ascii="Times New Roman" w:hAnsi="Times New Roman" w:cs="Times New Roman"/>
        </w:rPr>
        <w:t>для студентов</w:t>
      </w:r>
      <w:r w:rsidRPr="0053420C">
        <w:rPr>
          <w:rFonts w:ascii="Times New Roman" w:hAnsi="Times New Roman" w:cs="Times New Roman"/>
          <w:u w:val="single"/>
        </w:rPr>
        <w:t xml:space="preserve"> 1 </w:t>
      </w:r>
      <w:r w:rsidRPr="0053420C">
        <w:rPr>
          <w:rFonts w:ascii="Times New Roman" w:hAnsi="Times New Roman" w:cs="Times New Roman"/>
        </w:rPr>
        <w:t>курса,</w:t>
      </w:r>
    </w:p>
    <w:p w14:paraId="576963E3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0129F228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  <w:r w:rsidRPr="0053420C">
        <w:rPr>
          <w:rFonts w:ascii="Times New Roman" w:hAnsi="Times New Roman" w:cs="Times New Roman"/>
        </w:rPr>
        <w:t>направление подготовки (специальность)</w:t>
      </w:r>
    </w:p>
    <w:p w14:paraId="413B9138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40FD147F" w14:textId="53D9A44A" w:rsidR="007B4C3C" w:rsidRPr="00653644" w:rsidRDefault="00BD6401" w:rsidP="0053420C">
      <w:pPr>
        <w:tabs>
          <w:tab w:val="left" w:pos="957"/>
          <w:tab w:val="left" w:pos="4051"/>
        </w:tabs>
        <w:ind w:firstLine="0"/>
        <w:jc w:val="center"/>
        <w:rPr>
          <w:rFonts w:ascii="Times New Roman" w:hAnsi="Times New Roman" w:cs="Times New Roman"/>
          <w:u w:val="single"/>
        </w:rPr>
      </w:pPr>
      <w:r w:rsidRPr="00653644">
        <w:rPr>
          <w:rFonts w:ascii="Times New Roman" w:hAnsi="Times New Roman" w:cs="Times New Roman"/>
          <w:u w:val="single"/>
        </w:rPr>
        <w:t>34.02.01 Сестринское дело</w:t>
      </w:r>
    </w:p>
    <w:p w14:paraId="10D6B93D" w14:textId="77777777" w:rsidR="00BD6401" w:rsidRPr="00653644" w:rsidRDefault="00BD6401" w:rsidP="00BD6401">
      <w:pPr>
        <w:tabs>
          <w:tab w:val="left" w:pos="957"/>
          <w:tab w:val="left" w:pos="4051"/>
        </w:tabs>
        <w:ind w:firstLine="709"/>
        <w:jc w:val="center"/>
        <w:rPr>
          <w:rFonts w:ascii="Times New Roman" w:hAnsi="Times New Roman"/>
          <w:u w:val="single"/>
        </w:rPr>
      </w:pPr>
      <w:r w:rsidRPr="00653644">
        <w:rPr>
          <w:rFonts w:ascii="Times New Roman" w:hAnsi="Times New Roman"/>
          <w:u w:val="single"/>
        </w:rPr>
        <w:t xml:space="preserve">квалификация: </w:t>
      </w:r>
      <w:r w:rsidRPr="00653644">
        <w:rPr>
          <w:rFonts w:ascii="Times New Roman" w:hAnsi="Times New Roman" w:cs="Times New Roman"/>
          <w:color w:val="000000"/>
          <w:u w:val="single"/>
        </w:rPr>
        <w:t>медицинская сестра</w:t>
      </w:r>
      <w:r w:rsidRPr="00653644">
        <w:rPr>
          <w:rFonts w:ascii="Times New Roman" w:hAnsi="Times New Roman"/>
          <w:u w:val="single"/>
        </w:rPr>
        <w:t xml:space="preserve"> </w:t>
      </w:r>
    </w:p>
    <w:p w14:paraId="188D1C4C" w14:textId="77777777" w:rsidR="00BD6401" w:rsidRPr="00653644" w:rsidRDefault="00BD6401" w:rsidP="00BD6401">
      <w:pPr>
        <w:ind w:firstLine="0"/>
        <w:jc w:val="center"/>
        <w:rPr>
          <w:rFonts w:ascii="Times New Roman" w:hAnsi="Times New Roman" w:cs="Times New Roman"/>
          <w:u w:val="single"/>
        </w:rPr>
      </w:pPr>
      <w:r w:rsidRPr="00653644">
        <w:rPr>
          <w:rFonts w:ascii="Times New Roman" w:hAnsi="Times New Roman"/>
          <w:u w:val="single"/>
        </w:rPr>
        <w:t>на базе среднего общего образования программа: 1 года 10 месяцев</w:t>
      </w:r>
      <w:r w:rsidRPr="00653644">
        <w:rPr>
          <w:rFonts w:ascii="Times New Roman" w:hAnsi="Times New Roman" w:cs="Times New Roman"/>
          <w:u w:val="single"/>
        </w:rPr>
        <w:t xml:space="preserve"> </w:t>
      </w:r>
    </w:p>
    <w:p w14:paraId="78835FDB" w14:textId="77777777" w:rsidR="00BD6401" w:rsidRPr="00160F31" w:rsidRDefault="00BD6401" w:rsidP="00BD6401">
      <w:pPr>
        <w:ind w:firstLine="0"/>
        <w:jc w:val="center"/>
        <w:rPr>
          <w:rFonts w:ascii="Times New Roman" w:hAnsi="Times New Roman" w:cs="Times New Roman"/>
        </w:rPr>
      </w:pPr>
    </w:p>
    <w:p w14:paraId="52920739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472C068D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7F0417D3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5B12FA3A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65D13A60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31D088D4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22FCB11A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01EBC616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1A7164AA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37867797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63E2B055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758B8798" w14:textId="77777777" w:rsidR="00571615" w:rsidRDefault="00571615" w:rsidP="00571615">
      <w:pPr>
        <w:ind w:firstLine="709"/>
        <w:jc w:val="center"/>
        <w:outlineLvl w:val="0"/>
        <w:rPr>
          <w:rFonts w:ascii="Times New Roman" w:eastAsia="Times New Roman" w:hAnsi="Times New Roman" w:cs="Times New Roman"/>
          <w:w w:val="90"/>
        </w:rPr>
      </w:pPr>
      <w:r>
        <w:rPr>
          <w:rFonts w:ascii="Times New Roman" w:eastAsia="Times New Roman" w:hAnsi="Times New Roman" w:cs="Times New Roman"/>
          <w:w w:val="90"/>
        </w:rPr>
        <w:t>форма обучения</w:t>
      </w:r>
    </w:p>
    <w:p w14:paraId="04DDCCE1" w14:textId="77777777" w:rsidR="00571615" w:rsidRDefault="00571615" w:rsidP="00571615">
      <w:pPr>
        <w:ind w:firstLine="709"/>
        <w:jc w:val="center"/>
        <w:outlineLvl w:val="0"/>
        <w:rPr>
          <w:rFonts w:ascii="Times New Roman" w:eastAsia="Times New Roman" w:hAnsi="Times New Roman" w:cs="Times New Roman"/>
          <w:w w:val="90"/>
        </w:rPr>
      </w:pPr>
      <w:r>
        <w:rPr>
          <w:rFonts w:ascii="Times New Roman" w:eastAsia="Times New Roman" w:hAnsi="Times New Roman" w:cs="Times New Roman"/>
          <w:w w:val="90"/>
        </w:rPr>
        <w:t>очная</w:t>
      </w:r>
    </w:p>
    <w:p w14:paraId="5BAC2F99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707333F0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23CF1DE8" w14:textId="77777777" w:rsidR="002420DF" w:rsidRPr="0053420C" w:rsidRDefault="002420DF" w:rsidP="0053420C">
      <w:pPr>
        <w:ind w:firstLine="0"/>
        <w:jc w:val="center"/>
        <w:rPr>
          <w:rFonts w:ascii="Times New Roman" w:hAnsi="Times New Roman" w:cs="Times New Roman"/>
        </w:rPr>
      </w:pPr>
    </w:p>
    <w:p w14:paraId="02167797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32F67A47" w14:textId="77777777" w:rsidR="007B4C3C" w:rsidRPr="0053420C" w:rsidRDefault="007B4C3C" w:rsidP="0053420C">
      <w:pPr>
        <w:ind w:firstLine="0"/>
        <w:jc w:val="center"/>
        <w:rPr>
          <w:rFonts w:ascii="Times New Roman" w:hAnsi="Times New Roman" w:cs="Times New Roman"/>
        </w:rPr>
      </w:pPr>
    </w:p>
    <w:p w14:paraId="036D1724" w14:textId="77777777" w:rsidR="00727C00" w:rsidRPr="0053420C" w:rsidRDefault="00727C00" w:rsidP="0053420C">
      <w:pPr>
        <w:adjustRightInd/>
        <w:ind w:firstLine="0"/>
        <w:jc w:val="left"/>
        <w:rPr>
          <w:rFonts w:ascii="Times New Roman" w:hAnsi="Times New Roman" w:cs="Times New Roman"/>
        </w:rPr>
      </w:pPr>
      <w:bookmarkStart w:id="0" w:name="_Hlk27985884"/>
      <w:r w:rsidRPr="0053420C">
        <w:rPr>
          <w:rFonts w:ascii="Times New Roman" w:hAnsi="Times New Roman" w:cs="Times New Roman"/>
        </w:rPr>
        <w:br w:type="page"/>
      </w:r>
    </w:p>
    <w:p w14:paraId="01A3B0E9" w14:textId="446DF488" w:rsidR="007B4C3C" w:rsidRPr="00653644" w:rsidRDefault="0001719B" w:rsidP="008F3EF6">
      <w:pPr>
        <w:adjustRightInd/>
        <w:ind w:firstLine="0"/>
        <w:rPr>
          <w:rStyle w:val="FontStyle40"/>
          <w:sz w:val="24"/>
          <w:szCs w:val="24"/>
        </w:rPr>
      </w:pPr>
      <w:bookmarkStart w:id="1" w:name="_Hlk30660664"/>
      <w:bookmarkStart w:id="2" w:name="_Hlk27733110"/>
      <w:proofErr w:type="gramStart"/>
      <w:r w:rsidRPr="00653644">
        <w:rPr>
          <w:rFonts w:ascii="Times New Roman" w:hAnsi="Times New Roman" w:cs="Times New Roman"/>
        </w:rPr>
        <w:lastRenderedPageBreak/>
        <w:t xml:space="preserve">Рабочая программа учебной дисциплины </w:t>
      </w:r>
      <w:r w:rsidRPr="00653644">
        <w:rPr>
          <w:rFonts w:ascii="Times New Roman" w:hAnsi="Times New Roman" w:cs="Times New Roman"/>
          <w:bCs/>
        </w:rPr>
        <w:t>«О</w:t>
      </w:r>
      <w:r w:rsidRPr="00653644">
        <w:rPr>
          <w:rFonts w:ascii="Times New Roman" w:hAnsi="Times New Roman" w:cs="Times New Roman"/>
          <w:color w:val="000000"/>
        </w:rPr>
        <w:t>сновы микробиологии и иммунологии</w:t>
      </w:r>
      <w:r w:rsidRPr="00653644">
        <w:rPr>
          <w:rFonts w:ascii="Times New Roman" w:hAnsi="Times New Roman" w:cs="Times New Roman"/>
        </w:rPr>
        <w:t xml:space="preserve">» составлена на основании </w:t>
      </w:r>
      <w:r w:rsidRPr="00653644">
        <w:rPr>
          <w:rStyle w:val="FontStyle39"/>
          <w:b w:val="0"/>
          <w:sz w:val="24"/>
          <w:szCs w:val="24"/>
        </w:rPr>
        <w:t>ФГОС СПО</w:t>
      </w:r>
      <w:r w:rsidRPr="00653644">
        <w:rPr>
          <w:rStyle w:val="FontStyle39"/>
          <w:sz w:val="24"/>
          <w:szCs w:val="24"/>
        </w:rPr>
        <w:t xml:space="preserve"> </w:t>
      </w:r>
      <w:r w:rsidRPr="00653644">
        <w:rPr>
          <w:rStyle w:val="FontStyle40"/>
          <w:sz w:val="24"/>
          <w:szCs w:val="24"/>
        </w:rPr>
        <w:t xml:space="preserve">по направлению подготовки </w:t>
      </w:r>
      <w:r w:rsidRPr="00653644">
        <w:rPr>
          <w:rStyle w:val="fontstyle01"/>
          <w:rFonts w:ascii="Times New Roman" w:hAnsi="Times New Roman" w:cs="Times New Roman"/>
        </w:rPr>
        <w:t>34.02.01 Сестринское дело</w:t>
      </w:r>
      <w:r w:rsidRPr="00653644">
        <w:rPr>
          <w:rStyle w:val="FontStyle40"/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4 июля 2022 г., № 527, профессионального стандарта </w:t>
      </w:r>
      <w:bookmarkStart w:id="3" w:name="_Hlk27982853"/>
      <w:r w:rsidRPr="00653644">
        <w:rPr>
          <w:rStyle w:val="FontStyle40"/>
          <w:sz w:val="24"/>
          <w:szCs w:val="24"/>
        </w:rPr>
        <w:t>«Об утверждении профессионального стандарта «Медицинская сестра/медицинский брат»</w:t>
      </w:r>
      <w:bookmarkEnd w:id="3"/>
      <w:r w:rsidRPr="00653644">
        <w:rPr>
          <w:rStyle w:val="FontStyle40"/>
          <w:sz w:val="24"/>
          <w:szCs w:val="24"/>
        </w:rPr>
        <w:t xml:space="preserve">, утвержденного приказом Министерства труда и социальной защиты Российской Федерации </w:t>
      </w:r>
      <w:r w:rsidRPr="00653644">
        <w:rPr>
          <w:rFonts w:ascii="Times New Roman" w:eastAsia="Times New Roman" w:hAnsi="Times New Roman" w:cs="Times New Roman"/>
          <w:color w:val="000000"/>
        </w:rPr>
        <w:t>от 31.07.2020 № 475н</w:t>
      </w:r>
      <w:r w:rsidRPr="00653644">
        <w:rPr>
          <w:rStyle w:val="FontStyle40"/>
          <w:sz w:val="24"/>
          <w:szCs w:val="24"/>
        </w:rPr>
        <w:t>.</w:t>
      </w:r>
      <w:r w:rsidR="003F6052" w:rsidRPr="00653644">
        <w:rPr>
          <w:rStyle w:val="FontStyle40"/>
          <w:sz w:val="24"/>
          <w:szCs w:val="24"/>
        </w:rPr>
        <w:t>.</w:t>
      </w:r>
      <w:bookmarkEnd w:id="0"/>
      <w:bookmarkEnd w:id="1"/>
      <w:bookmarkEnd w:id="2"/>
      <w:proofErr w:type="gramEnd"/>
    </w:p>
    <w:p w14:paraId="1A967983" w14:textId="77777777" w:rsidR="00606315" w:rsidRPr="00653644" w:rsidRDefault="00606315" w:rsidP="008F3EF6">
      <w:pPr>
        <w:adjustRightInd/>
        <w:ind w:firstLine="0"/>
        <w:rPr>
          <w:rStyle w:val="FontStyle4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552"/>
      </w:tblGrid>
      <w:tr w:rsidR="00B9302D" w:rsidRPr="00653644" w14:paraId="611C2641" w14:textId="77777777" w:rsidTr="00604A4E">
        <w:tc>
          <w:tcPr>
            <w:tcW w:w="4077" w:type="dxa"/>
          </w:tcPr>
          <w:p w14:paraId="7FC68234" w14:textId="77777777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D7E017E" w14:textId="77777777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53644">
              <w:rPr>
                <w:rFonts w:ascii="Times New Roman" w:eastAsia="Calibri" w:hAnsi="Times New Roman" w:cs="Times New Roman"/>
                <w:w w:val="85"/>
                <w:lang w:eastAsia="en-US"/>
              </w:rPr>
              <w:t>Компетенция</w:t>
            </w:r>
          </w:p>
        </w:tc>
        <w:tc>
          <w:tcPr>
            <w:tcW w:w="2552" w:type="dxa"/>
          </w:tcPr>
          <w:p w14:paraId="660C4D36" w14:textId="77777777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bookmarkStart w:id="4" w:name="_GoBack"/>
            <w:bookmarkEnd w:id="4"/>
          </w:p>
          <w:p w14:paraId="00FAF600" w14:textId="77777777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53644">
              <w:rPr>
                <w:rFonts w:ascii="Times New Roman" w:eastAsia="Calibri" w:hAnsi="Times New Roman" w:cs="Times New Roman"/>
                <w:w w:val="95"/>
                <w:lang w:eastAsia="en-US"/>
              </w:rPr>
              <w:t>Номера</w:t>
            </w:r>
            <w:r w:rsidRPr="00653644">
              <w:rPr>
                <w:rFonts w:ascii="Times New Roman" w:eastAsia="Calibri" w:hAnsi="Times New Roman" w:cs="Times New Roman"/>
                <w:spacing w:val="13"/>
                <w:w w:val="95"/>
                <w:lang w:eastAsia="en-US"/>
              </w:rPr>
              <w:t xml:space="preserve"> </w:t>
            </w:r>
            <w:r w:rsidRPr="00653644">
              <w:rPr>
                <w:rFonts w:ascii="Times New Roman" w:eastAsia="Calibri" w:hAnsi="Times New Roman" w:cs="Times New Roman"/>
                <w:w w:val="95"/>
                <w:lang w:eastAsia="en-US"/>
              </w:rPr>
              <w:t>заданий</w:t>
            </w:r>
            <w:r w:rsidRPr="00653644">
              <w:rPr>
                <w:rFonts w:ascii="Times New Roman" w:eastAsia="Calibri" w:hAnsi="Times New Roman" w:cs="Times New Roman"/>
                <w:spacing w:val="25"/>
                <w:w w:val="95"/>
                <w:lang w:eastAsia="en-US"/>
              </w:rPr>
              <w:t xml:space="preserve"> </w:t>
            </w:r>
            <w:r w:rsidRPr="00653644">
              <w:rPr>
                <w:rFonts w:ascii="Times New Roman" w:eastAsia="Calibri" w:hAnsi="Times New Roman" w:cs="Times New Roman"/>
                <w:w w:val="95"/>
                <w:lang w:eastAsia="en-US"/>
              </w:rPr>
              <w:t>в</w:t>
            </w:r>
            <w:r w:rsidRPr="00653644">
              <w:rPr>
                <w:rFonts w:ascii="Times New Roman" w:eastAsia="Calibri" w:hAnsi="Times New Roman" w:cs="Times New Roman"/>
                <w:spacing w:val="7"/>
                <w:w w:val="95"/>
                <w:lang w:eastAsia="en-US"/>
              </w:rPr>
              <w:t xml:space="preserve"> </w:t>
            </w:r>
            <w:r w:rsidRPr="00653644">
              <w:rPr>
                <w:rFonts w:ascii="Times New Roman" w:eastAsia="Calibri" w:hAnsi="Times New Roman" w:cs="Times New Roman"/>
                <w:w w:val="95"/>
                <w:lang w:eastAsia="en-US"/>
              </w:rPr>
              <w:t>тестовой</w:t>
            </w:r>
            <w:r w:rsidRPr="00653644">
              <w:rPr>
                <w:rFonts w:ascii="Times New Roman" w:eastAsia="Calibri" w:hAnsi="Times New Roman" w:cs="Times New Roman"/>
                <w:spacing w:val="22"/>
                <w:w w:val="95"/>
                <w:lang w:eastAsia="en-US"/>
              </w:rPr>
              <w:t xml:space="preserve"> </w:t>
            </w:r>
            <w:r w:rsidRPr="00653644">
              <w:rPr>
                <w:rFonts w:ascii="Times New Roman" w:eastAsia="Calibri" w:hAnsi="Times New Roman" w:cs="Times New Roman"/>
                <w:w w:val="95"/>
                <w:lang w:eastAsia="en-US"/>
              </w:rPr>
              <w:t>форме</w:t>
            </w:r>
          </w:p>
        </w:tc>
      </w:tr>
      <w:tr w:rsidR="00B9302D" w:rsidRPr="00653644" w14:paraId="0133AAF9" w14:textId="77777777" w:rsidTr="00604A4E">
        <w:tc>
          <w:tcPr>
            <w:tcW w:w="4077" w:type="dxa"/>
          </w:tcPr>
          <w:p w14:paraId="71EE419D" w14:textId="3C6E68D2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gramStart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>ОК</w:t>
            </w:r>
            <w:proofErr w:type="gramEnd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1.</w:t>
            </w:r>
          </w:p>
        </w:tc>
        <w:tc>
          <w:tcPr>
            <w:tcW w:w="2552" w:type="dxa"/>
            <w:shd w:val="clear" w:color="auto" w:fill="auto"/>
          </w:tcPr>
          <w:p w14:paraId="5C58298E" w14:textId="04B1DC45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1-4</w:t>
            </w:r>
          </w:p>
        </w:tc>
      </w:tr>
      <w:tr w:rsidR="00B9302D" w:rsidRPr="00653644" w14:paraId="1C3A65B4" w14:textId="77777777" w:rsidTr="00604A4E">
        <w:tc>
          <w:tcPr>
            <w:tcW w:w="4077" w:type="dxa"/>
          </w:tcPr>
          <w:p w14:paraId="3632CB1B" w14:textId="72B8219E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gramStart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>ОК</w:t>
            </w:r>
            <w:proofErr w:type="gramEnd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2.</w:t>
            </w:r>
          </w:p>
        </w:tc>
        <w:tc>
          <w:tcPr>
            <w:tcW w:w="2552" w:type="dxa"/>
            <w:shd w:val="clear" w:color="auto" w:fill="auto"/>
          </w:tcPr>
          <w:p w14:paraId="55A68A93" w14:textId="0A9ECCC6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5-7</w:t>
            </w:r>
          </w:p>
        </w:tc>
      </w:tr>
      <w:tr w:rsidR="00B9302D" w:rsidRPr="00653644" w14:paraId="0D5CEBDE" w14:textId="77777777" w:rsidTr="00604A4E">
        <w:tc>
          <w:tcPr>
            <w:tcW w:w="4077" w:type="dxa"/>
          </w:tcPr>
          <w:p w14:paraId="075C6E94" w14:textId="1CEEA8BB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gramStart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>ОК</w:t>
            </w:r>
            <w:proofErr w:type="gramEnd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5.</w:t>
            </w:r>
          </w:p>
        </w:tc>
        <w:tc>
          <w:tcPr>
            <w:tcW w:w="2552" w:type="dxa"/>
            <w:shd w:val="clear" w:color="auto" w:fill="auto"/>
          </w:tcPr>
          <w:p w14:paraId="000AE27C" w14:textId="3CCEEDF2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8-10</w:t>
            </w:r>
          </w:p>
        </w:tc>
      </w:tr>
      <w:tr w:rsidR="00B9302D" w:rsidRPr="00653644" w14:paraId="3028A910" w14:textId="77777777" w:rsidTr="00604A4E">
        <w:tc>
          <w:tcPr>
            <w:tcW w:w="4077" w:type="dxa"/>
          </w:tcPr>
          <w:p w14:paraId="40D15421" w14:textId="0ACBCB01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gramStart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>ОК</w:t>
            </w:r>
            <w:proofErr w:type="gramEnd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7.</w:t>
            </w:r>
          </w:p>
        </w:tc>
        <w:tc>
          <w:tcPr>
            <w:tcW w:w="2552" w:type="dxa"/>
            <w:shd w:val="clear" w:color="auto" w:fill="auto"/>
          </w:tcPr>
          <w:p w14:paraId="39953D78" w14:textId="78677D10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11-13</w:t>
            </w:r>
          </w:p>
        </w:tc>
      </w:tr>
      <w:tr w:rsidR="00B9302D" w:rsidRPr="00653644" w14:paraId="42B9C3A7" w14:textId="77777777" w:rsidTr="00604A4E">
        <w:tc>
          <w:tcPr>
            <w:tcW w:w="4077" w:type="dxa"/>
          </w:tcPr>
          <w:p w14:paraId="22EAA973" w14:textId="47379A43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iCs/>
                <w:lang w:eastAsia="en-US"/>
              </w:rPr>
            </w:pPr>
            <w:proofErr w:type="gramStart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>ОК</w:t>
            </w:r>
            <w:proofErr w:type="gramEnd"/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 xml:space="preserve"> 9.</w:t>
            </w:r>
          </w:p>
        </w:tc>
        <w:tc>
          <w:tcPr>
            <w:tcW w:w="2552" w:type="dxa"/>
            <w:shd w:val="clear" w:color="auto" w:fill="auto"/>
          </w:tcPr>
          <w:p w14:paraId="1F736411" w14:textId="787AB6BB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14-15</w:t>
            </w:r>
          </w:p>
        </w:tc>
      </w:tr>
      <w:tr w:rsidR="00B9302D" w:rsidRPr="00653644" w14:paraId="311A6A89" w14:textId="77777777" w:rsidTr="00604A4E">
        <w:tc>
          <w:tcPr>
            <w:tcW w:w="4077" w:type="dxa"/>
          </w:tcPr>
          <w:p w14:paraId="6B93C19F" w14:textId="0F91754D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653644">
              <w:rPr>
                <w:rFonts w:ascii="Times New Roman" w:eastAsia="Calibri" w:hAnsi="Times New Roman" w:cs="Times New Roman"/>
                <w:iCs/>
                <w:lang w:eastAsia="en-US"/>
              </w:rPr>
              <w:t>ПК 1.2</w:t>
            </w:r>
          </w:p>
        </w:tc>
        <w:tc>
          <w:tcPr>
            <w:tcW w:w="2552" w:type="dxa"/>
            <w:shd w:val="clear" w:color="auto" w:fill="auto"/>
          </w:tcPr>
          <w:p w14:paraId="1E77D671" w14:textId="4F93DA2C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16-19</w:t>
            </w:r>
          </w:p>
        </w:tc>
      </w:tr>
      <w:tr w:rsidR="00B9302D" w:rsidRPr="00653644" w14:paraId="1AE377A1" w14:textId="77777777" w:rsidTr="00604A4E">
        <w:tc>
          <w:tcPr>
            <w:tcW w:w="4077" w:type="dxa"/>
          </w:tcPr>
          <w:p w14:paraId="5D75E900" w14:textId="7B7F9B34" w:rsidR="00B9302D" w:rsidRPr="00653644" w:rsidRDefault="00B9302D" w:rsidP="00957C4F">
            <w:pPr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653644">
              <w:rPr>
                <w:rFonts w:ascii="Times New Roman" w:eastAsia="Calibri" w:hAnsi="Times New Roman" w:cs="Times New Roman"/>
                <w:lang w:eastAsia="en-US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653644">
              <w:rPr>
                <w:rFonts w:ascii="Times New Roman" w:eastAsia="Calibri" w:hAnsi="Times New Roman" w:cs="Times New Roman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14:paraId="0F78A009" w14:textId="03682E33" w:rsidR="00B9302D" w:rsidRPr="00653644" w:rsidRDefault="00B9302D" w:rsidP="00957C4F">
            <w:pPr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20-30</w:t>
            </w:r>
          </w:p>
        </w:tc>
      </w:tr>
    </w:tbl>
    <w:p w14:paraId="4632B696" w14:textId="77777777" w:rsidR="007B4C3C" w:rsidRPr="00653644" w:rsidRDefault="007B4C3C" w:rsidP="00653644">
      <w:pPr>
        <w:adjustRightInd/>
        <w:ind w:firstLine="0"/>
        <w:rPr>
          <w:rFonts w:ascii="Times New Roman" w:eastAsia="Calibri" w:hAnsi="Times New Roman" w:cs="Times New Roman"/>
          <w:iCs/>
          <w:lang w:eastAsia="en-US"/>
        </w:rPr>
      </w:pPr>
    </w:p>
    <w:p w14:paraId="7078868B" w14:textId="77777777" w:rsidR="00BD6401" w:rsidRPr="00653644" w:rsidRDefault="00BD6401" w:rsidP="00653644">
      <w:pPr>
        <w:ind w:firstLine="0"/>
        <w:rPr>
          <w:rFonts w:ascii="Times New Roman" w:hAnsi="Times New Roman" w:cs="Times New Roman"/>
        </w:rPr>
      </w:pPr>
      <w:r w:rsidRPr="00653644">
        <w:rPr>
          <w:rFonts w:ascii="Times New Roman" w:hAnsi="Times New Roman" w:cs="Times New Roman"/>
        </w:rPr>
        <w:t>ОК-1 - Выбирать способы решения задач профессиональной деятельности применительно к различным контекстам</w:t>
      </w:r>
    </w:p>
    <w:p w14:paraId="5ACE840C" w14:textId="77777777" w:rsidR="00BD6401" w:rsidRPr="00653644" w:rsidRDefault="00BD6401" w:rsidP="00653644">
      <w:pPr>
        <w:ind w:firstLine="0"/>
        <w:rPr>
          <w:rFonts w:ascii="Times New Roman" w:hAnsi="Times New Roman" w:cs="Times New Roman"/>
        </w:rPr>
      </w:pPr>
      <w:r w:rsidRPr="00653644">
        <w:rPr>
          <w:rFonts w:ascii="Times New Roman" w:hAnsi="Times New Roman" w:cs="Times New Roman"/>
        </w:rPr>
        <w:t>ОК-2 -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14:paraId="3FAC9C72" w14:textId="77777777" w:rsidR="00BD6401" w:rsidRPr="00653644" w:rsidRDefault="00BD6401" w:rsidP="00653644">
      <w:pPr>
        <w:ind w:firstLine="0"/>
        <w:rPr>
          <w:rFonts w:ascii="Times New Roman" w:hAnsi="Times New Roman" w:cs="Times New Roman"/>
        </w:rPr>
      </w:pPr>
      <w:r w:rsidRPr="00653644">
        <w:rPr>
          <w:rFonts w:ascii="Times New Roman" w:hAnsi="Times New Roman" w:cs="Times New Roman"/>
        </w:rPr>
        <w:t>ОК-5 -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5BFAA451" w14:textId="77777777" w:rsidR="00BD6401" w:rsidRPr="00653644" w:rsidRDefault="00BD6401" w:rsidP="00653644">
      <w:pPr>
        <w:ind w:firstLine="0"/>
        <w:rPr>
          <w:rFonts w:ascii="Times New Roman" w:hAnsi="Times New Roman" w:cs="Times New Roman"/>
        </w:rPr>
      </w:pPr>
      <w:r w:rsidRPr="00653644">
        <w:rPr>
          <w:rFonts w:ascii="Times New Roman" w:hAnsi="Times New Roman" w:cs="Times New Roman"/>
        </w:rPr>
        <w:t>ОК-7 -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397EAEA3" w14:textId="77777777" w:rsidR="00BD6401" w:rsidRPr="00653644" w:rsidRDefault="00BD6401" w:rsidP="00653644">
      <w:pPr>
        <w:ind w:firstLine="0"/>
        <w:rPr>
          <w:rFonts w:ascii="Times New Roman" w:hAnsi="Times New Roman" w:cs="Times New Roman"/>
        </w:rPr>
      </w:pPr>
      <w:r w:rsidRPr="00653644">
        <w:rPr>
          <w:rFonts w:ascii="Times New Roman" w:hAnsi="Times New Roman" w:cs="Times New Roman"/>
        </w:rPr>
        <w:t>ОК-9 - Пользоваться профессиональной документацией на государственном и иностранном языках</w:t>
      </w:r>
    </w:p>
    <w:p w14:paraId="4BFE7CAE" w14:textId="5C2A9B1F" w:rsidR="00BD6401" w:rsidRPr="00653644" w:rsidRDefault="00BD6401" w:rsidP="00653644">
      <w:pPr>
        <w:ind w:firstLine="0"/>
        <w:rPr>
          <w:rFonts w:ascii="Times New Roman" w:hAnsi="Times New Roman" w:cs="Times New Roman"/>
        </w:rPr>
      </w:pPr>
      <w:r w:rsidRPr="00653644">
        <w:rPr>
          <w:rFonts w:ascii="Times New Roman" w:hAnsi="Times New Roman" w:cs="Times New Roman"/>
        </w:rPr>
        <w:t xml:space="preserve">ПК 1.2 - </w:t>
      </w:r>
      <w:r w:rsidR="0001719B" w:rsidRPr="00653644">
        <w:t>Обеспечивать безопасную окружающую среду</w:t>
      </w:r>
      <w:r w:rsidR="0001719B" w:rsidRPr="00653644">
        <w:rPr>
          <w:rFonts w:ascii="Times New Roman" w:hAnsi="Times New Roman" w:cs="Times New Roman"/>
        </w:rPr>
        <w:t xml:space="preserve"> </w:t>
      </w:r>
      <w:r w:rsidRPr="00653644">
        <w:rPr>
          <w:rFonts w:ascii="Times New Roman" w:hAnsi="Times New Roman" w:cs="Times New Roman"/>
        </w:rPr>
        <w:t xml:space="preserve"> </w:t>
      </w:r>
    </w:p>
    <w:p w14:paraId="4CCA7D94" w14:textId="77777777" w:rsidR="0001719B" w:rsidRPr="00653644" w:rsidRDefault="00BD6401" w:rsidP="00653644">
      <w:pPr>
        <w:ind w:firstLine="0"/>
        <w:rPr>
          <w:rFonts w:ascii="Times New Roman" w:hAnsi="Times New Roman" w:cs="Times New Roman"/>
        </w:rPr>
      </w:pPr>
      <w:r w:rsidRPr="00653644">
        <w:rPr>
          <w:rFonts w:ascii="Times New Roman" w:hAnsi="Times New Roman" w:cs="Times New Roman"/>
        </w:rPr>
        <w:t xml:space="preserve">ПК 1.3 - </w:t>
      </w:r>
      <w:r w:rsidR="0001719B" w:rsidRPr="00653644">
        <w:t>Обеспечивать внутренний контроль качества и безопасности медицинской деятельности</w:t>
      </w:r>
      <w:r w:rsidR="0001719B" w:rsidRPr="00653644">
        <w:rPr>
          <w:rFonts w:ascii="Times New Roman" w:hAnsi="Times New Roman" w:cs="Times New Roman"/>
        </w:rPr>
        <w:t xml:space="preserve"> </w:t>
      </w:r>
    </w:p>
    <w:p w14:paraId="68774C60" w14:textId="77777777" w:rsidR="0001719B" w:rsidRPr="00653644" w:rsidRDefault="00BD6401" w:rsidP="00653644">
      <w:pPr>
        <w:pStyle w:val="af2"/>
        <w:ind w:firstLine="0"/>
        <w:rPr>
          <w:szCs w:val="24"/>
        </w:rPr>
      </w:pPr>
      <w:r w:rsidRPr="00653644">
        <w:rPr>
          <w:szCs w:val="24"/>
        </w:rPr>
        <w:t xml:space="preserve">ПК 3.4. </w:t>
      </w:r>
      <w:r w:rsidR="0001719B" w:rsidRPr="00653644">
        <w:rPr>
          <w:szCs w:val="24"/>
        </w:rPr>
        <w:t xml:space="preserve">Проводить санитарно-противоэпидемические мероприятия по профилактике инфекционных заболеваний </w:t>
      </w:r>
    </w:p>
    <w:p w14:paraId="109EDD08" w14:textId="1731B963" w:rsidR="00CB5D2D" w:rsidRPr="0053420C" w:rsidRDefault="00BD6401" w:rsidP="00653644">
      <w:pPr>
        <w:ind w:firstLine="0"/>
        <w:rPr>
          <w:rFonts w:ascii="Times New Roman" w:hAnsi="Times New Roman" w:cs="Times New Roman"/>
        </w:rPr>
      </w:pPr>
      <w:r w:rsidRPr="00653644">
        <w:rPr>
          <w:rFonts w:ascii="Times New Roman" w:hAnsi="Times New Roman" w:cs="Times New Roman"/>
        </w:rPr>
        <w:t xml:space="preserve">ПК 3.5. </w:t>
      </w:r>
      <w:r w:rsidR="0001719B" w:rsidRPr="00653644">
        <w:t>Участвовать в иммунопрофилактике инфекционных заболеваний</w:t>
      </w:r>
      <w:r w:rsidR="0001719B" w:rsidRPr="00653644">
        <w:rPr>
          <w:rFonts w:ascii="Times New Roman" w:hAnsi="Times New Roman" w:cs="Times New Roman"/>
        </w:rPr>
        <w:t xml:space="preserve"> </w:t>
      </w:r>
      <w:r w:rsidR="00CB5D2D" w:rsidRPr="0053420C">
        <w:rPr>
          <w:rFonts w:ascii="Times New Roman" w:hAnsi="Times New Roman" w:cs="Times New Roman"/>
        </w:rPr>
        <w:br w:type="page"/>
      </w:r>
    </w:p>
    <w:p w14:paraId="7817C61E" w14:textId="77777777" w:rsidR="00CC00AD" w:rsidRDefault="00CC00AD" w:rsidP="0053420C">
      <w:pPr>
        <w:ind w:firstLine="0"/>
        <w:jc w:val="center"/>
        <w:rPr>
          <w:rFonts w:ascii="Times New Roman" w:hAnsi="Times New Roman" w:cs="Times New Roman"/>
          <w:b/>
        </w:rPr>
        <w:sectPr w:rsidR="00CC00AD" w:rsidSect="007B4C3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18E249DB" w14:textId="0321EFFA" w:rsidR="00CC00AD" w:rsidRDefault="00CC00AD" w:rsidP="0053420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94"/>
        <w:gridCol w:w="10992"/>
      </w:tblGrid>
      <w:tr w:rsidR="00CC00AD" w14:paraId="3288081F" w14:textId="77777777" w:rsidTr="006D3F46">
        <w:tc>
          <w:tcPr>
            <w:tcW w:w="3794" w:type="dxa"/>
          </w:tcPr>
          <w:p w14:paraId="2120E90C" w14:textId="77777777" w:rsidR="00CC00AD" w:rsidRDefault="00CC00AD" w:rsidP="00CC00AD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и наименование</w:t>
            </w:r>
          </w:p>
          <w:p w14:paraId="332E0EFF" w14:textId="06992A02" w:rsidR="00CC00AD" w:rsidRDefault="00CC00AD" w:rsidP="00CC00A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10992" w:type="dxa"/>
          </w:tcPr>
          <w:p w14:paraId="09022668" w14:textId="63E5C1C5" w:rsidR="00CC00AD" w:rsidRDefault="00CC00AD" w:rsidP="0053420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Оценочные средства</w:t>
            </w:r>
          </w:p>
        </w:tc>
      </w:tr>
      <w:tr w:rsidR="00CC00AD" w14:paraId="1DA82D9A" w14:textId="77777777" w:rsidTr="006D3F46">
        <w:tc>
          <w:tcPr>
            <w:tcW w:w="3794" w:type="dxa"/>
          </w:tcPr>
          <w:p w14:paraId="04C1B5B3" w14:textId="637CE8F8" w:rsidR="00CC00AD" w:rsidRPr="006D3F46" w:rsidRDefault="006D3F46" w:rsidP="006D3F46">
            <w:pPr>
              <w:suppressAutoHyphens/>
              <w:ind w:firstLine="0"/>
              <w:rPr>
                <w:rFonts w:ascii="Times New Roman" w:hAnsi="Times New Roman"/>
              </w:rPr>
            </w:pPr>
            <w:proofErr w:type="gramStart"/>
            <w:r w:rsidRPr="006D3F46">
              <w:rPr>
                <w:rFonts w:ascii="Times New Roman" w:hAnsi="Times New Roman" w:cs="Times New Roman"/>
              </w:rPr>
              <w:t>ОК</w:t>
            </w:r>
            <w:proofErr w:type="gramEnd"/>
            <w:r w:rsidRPr="006D3F46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0992" w:type="dxa"/>
          </w:tcPr>
          <w:p w14:paraId="1E18D8FB" w14:textId="77777777" w:rsidR="006D3F46" w:rsidRPr="0053420C" w:rsidRDefault="006D3F46" w:rsidP="0010360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A48D2B3" w14:textId="1F47853E" w:rsidR="006D3F46" w:rsidRPr="0053420C" w:rsidRDefault="006D3F46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>1. Что не входит в оборудование рабочег</w:t>
            </w:r>
            <w:r w:rsidR="00653644">
              <w:rPr>
                <w:rFonts w:ascii="Times New Roman" w:hAnsi="Times New Roman" w:cs="Times New Roman"/>
                <w:sz w:val="24"/>
                <w:szCs w:val="24"/>
              </w:rPr>
              <w:t xml:space="preserve">о места студента в аудитории / </w:t>
            </w: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микробиологии?</w:t>
            </w:r>
          </w:p>
          <w:p w14:paraId="16C7FBBD" w14:textId="711BB622" w:rsidR="006D3F46" w:rsidRPr="0053420C" w:rsidRDefault="00C4640D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пиртовка</w:t>
            </w:r>
          </w:p>
          <w:p w14:paraId="11114BEB" w14:textId="08BDB68C" w:rsidR="006D3F46" w:rsidRPr="0053420C" w:rsidRDefault="00C4640D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актериологическая петля</w:t>
            </w:r>
          </w:p>
          <w:p w14:paraId="5F9A2A12" w14:textId="49785A74" w:rsidR="006D3F46" w:rsidRPr="0053420C" w:rsidRDefault="00C4640D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икроскоп</w:t>
            </w:r>
          </w:p>
          <w:p w14:paraId="384CDB1E" w14:textId="74BD3F3B" w:rsidR="006D3F46" w:rsidRPr="0053420C" w:rsidRDefault="00C4640D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Ш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татив</w:t>
            </w:r>
          </w:p>
          <w:p w14:paraId="777EDAEC" w14:textId="1B0BF6F3" w:rsidR="006D3F46" w:rsidRPr="0053420C" w:rsidRDefault="00C4640D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Б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юретка</w:t>
            </w:r>
          </w:p>
          <w:p w14:paraId="58A18572" w14:textId="51F2DE34" w:rsidR="006D3F46" w:rsidRPr="0053420C" w:rsidRDefault="00C4640D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: Д</w:t>
            </w:r>
          </w:p>
          <w:p w14:paraId="1B01838C" w14:textId="77777777" w:rsidR="006D3F46" w:rsidRPr="0053420C" w:rsidRDefault="006D3F46" w:rsidP="006D3F4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05958" w14:textId="77777777" w:rsidR="006D3F46" w:rsidRPr="0053420C" w:rsidRDefault="006D3F46" w:rsidP="0010360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08104363" w14:textId="0323ED48" w:rsidR="006D3F46" w:rsidRPr="0053420C" w:rsidRDefault="004A17FC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.Методы диагностики дизентерии:</w:t>
            </w:r>
          </w:p>
          <w:p w14:paraId="72F5EC34" w14:textId="46E54663" w:rsidR="006D3F46" w:rsidRPr="0053420C" w:rsidRDefault="00AE1C01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актериологический</w:t>
            </w:r>
          </w:p>
          <w:p w14:paraId="5F736C6B" w14:textId="70F4CE3B" w:rsidR="006D3F46" w:rsidRPr="0053420C" w:rsidRDefault="00AE1C01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икроскопический</w:t>
            </w:r>
          </w:p>
          <w:p w14:paraId="6A132381" w14:textId="21E742CA" w:rsidR="006D3F46" w:rsidRPr="0053420C" w:rsidRDefault="00AE1C01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А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ллергический</w:t>
            </w:r>
          </w:p>
          <w:p w14:paraId="7B45F582" w14:textId="548B3468" w:rsidR="006D3F46" w:rsidRPr="0053420C" w:rsidRDefault="00AE1C01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иологический</w:t>
            </w:r>
          </w:p>
          <w:p w14:paraId="45E880C6" w14:textId="30083ACC" w:rsidR="006D3F46" w:rsidRPr="0053420C" w:rsidRDefault="00AE1C01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ммунофлюоресцентный</w:t>
            </w:r>
            <w:proofErr w:type="spellEnd"/>
          </w:p>
          <w:p w14:paraId="03A11236" w14:textId="2CE5B61F" w:rsidR="006D3F46" w:rsidRPr="0053420C" w:rsidRDefault="00AE1C01" w:rsidP="006D3F4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: 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F46" w:rsidRPr="005342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14:paraId="0CE9919E" w14:textId="77777777" w:rsidR="006D3F46" w:rsidRPr="0053420C" w:rsidRDefault="006D3F46" w:rsidP="006D3F4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77840FE5" w14:textId="77777777" w:rsidR="006D3F46" w:rsidRPr="0053420C" w:rsidRDefault="006D3F46" w:rsidP="0010360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установление соответствия</w:t>
            </w:r>
          </w:p>
          <w:p w14:paraId="4ED130C1" w14:textId="77777777" w:rsidR="00653644" w:rsidRPr="0053420C" w:rsidRDefault="00653644" w:rsidP="006D3F4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tbl>
            <w:tblPr>
              <w:tblStyle w:val="ae"/>
              <w:tblW w:w="9345" w:type="dxa"/>
              <w:tblLook w:val="04A0" w:firstRow="1" w:lastRow="0" w:firstColumn="1" w:lastColumn="0" w:noHBand="0" w:noVBand="1"/>
            </w:tblPr>
            <w:tblGrid>
              <w:gridCol w:w="4673"/>
              <w:gridCol w:w="4672"/>
            </w:tblGrid>
            <w:tr w:rsidR="006D3F46" w:rsidRPr="0053420C" w14:paraId="071F43E1" w14:textId="77777777" w:rsidTr="0010360E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C5BEC" w14:textId="0692F444" w:rsidR="006D3F46" w:rsidRPr="0053420C" w:rsidRDefault="004A17FC" w:rsidP="006D3F4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Жгутикование</w:t>
                  </w:r>
                  <w:proofErr w:type="spellEnd"/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возбудителей, поражающих органы ЖКТ:</w:t>
                  </w:r>
                </w:p>
              </w:tc>
            </w:tr>
            <w:tr w:rsidR="006D3F46" w:rsidRPr="0010360E" w14:paraId="015A2D2D" w14:textId="77777777" w:rsidTr="0010360E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57BCBBB" w14:textId="19BAD3EE" w:rsidR="006D3F46" w:rsidRPr="0010360E" w:rsidRDefault="0010360E" w:rsidP="006D3F4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Helicoobacter</w:t>
                  </w:r>
                  <w:proofErr w:type="spellEnd"/>
                  <w:r w:rsidR="006D3F46" w:rsidRPr="0010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pylori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943993B" w14:textId="764D3CE4" w:rsidR="006D3F46" w:rsidRPr="0010360E" w:rsidRDefault="0010360E" w:rsidP="006D3F4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10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онотрих</w:t>
                  </w:r>
                  <w:proofErr w:type="spellEnd"/>
                </w:p>
              </w:tc>
            </w:tr>
            <w:tr w:rsidR="006D3F46" w:rsidRPr="0010360E" w14:paraId="46AC6294" w14:textId="77777777" w:rsidTr="0010360E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B83C86C" w14:textId="695DD8A5" w:rsidR="006D3F46" w:rsidRPr="0010360E" w:rsidRDefault="0010360E" w:rsidP="006D3F4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="006D3F46" w:rsidRPr="0010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sonnei</w:t>
                  </w:r>
                  <w:proofErr w:type="spellEnd"/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9ACD678" w14:textId="27BD2823" w:rsidR="006D3F46" w:rsidRPr="0010360E" w:rsidRDefault="0010360E" w:rsidP="006D3F4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10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еретрих</w:t>
                  </w:r>
                  <w:proofErr w:type="spellEnd"/>
                </w:p>
              </w:tc>
            </w:tr>
            <w:tr w:rsidR="006D3F46" w:rsidRPr="0010360E" w14:paraId="5CDB9090" w14:textId="77777777" w:rsidTr="0010360E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E4EAF51" w14:textId="0F16366B" w:rsidR="006D3F46" w:rsidRPr="0010360E" w:rsidRDefault="0010360E" w:rsidP="006D3F4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Vibrio</w:t>
                  </w:r>
                  <w:r w:rsidR="006D3F46" w:rsidRPr="0010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cholerae</w:t>
                  </w:r>
                  <w:proofErr w:type="spellEnd"/>
                  <w:r w:rsidR="006D3F46" w:rsidRPr="0010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BA89151" w14:textId="6BFAC689" w:rsidR="006D3F46" w:rsidRPr="0010360E" w:rsidRDefault="0010360E" w:rsidP="006D3F4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10360E">
                    <w:rPr>
                      <w:rFonts w:ascii="Times New Roman" w:hAnsi="Times New Roman" w:cs="Times New Roman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</w:rPr>
                    <w:t>Ж</w:t>
                  </w:r>
                  <w:r w:rsidR="006D3F46" w:rsidRPr="0053420C">
                    <w:rPr>
                      <w:rFonts w:ascii="Times New Roman" w:hAnsi="Times New Roman" w:cs="Times New Roman"/>
                    </w:rPr>
                    <w:t>гутиков</w:t>
                  </w:r>
                  <w:r w:rsidR="006D3F46" w:rsidRPr="0010360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D3F46" w:rsidRPr="0053420C">
                    <w:rPr>
                      <w:rFonts w:ascii="Times New Roman" w:hAnsi="Times New Roman" w:cs="Times New Roman"/>
                    </w:rPr>
                    <w:t>не</w:t>
                  </w:r>
                  <w:r w:rsidR="006D3F46" w:rsidRPr="0010360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D3F46" w:rsidRPr="0053420C">
                    <w:rPr>
                      <w:rFonts w:ascii="Times New Roman" w:hAnsi="Times New Roman" w:cs="Times New Roman"/>
                    </w:rPr>
                    <w:t>имеет</w:t>
                  </w:r>
                </w:p>
              </w:tc>
            </w:tr>
            <w:tr w:rsidR="006D3F46" w:rsidRPr="0010360E" w14:paraId="5E493987" w14:textId="77777777" w:rsidTr="0010360E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45D0BB" w14:textId="59BD8C4D" w:rsidR="006D3F46" w:rsidRPr="0010360E" w:rsidRDefault="0010360E" w:rsidP="006D3F4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  <w:r w:rsidR="006D3F46" w:rsidRPr="0010360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="006D3F46" w:rsidRPr="0053420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coli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7658FC5" w14:textId="04677042" w:rsidR="006D3F46" w:rsidRPr="0010360E" w:rsidRDefault="0010360E" w:rsidP="006D3F4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10360E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</w:t>
                  </w:r>
                  <w:r w:rsidR="006D3F46" w:rsidRPr="0053420C">
                    <w:rPr>
                      <w:rFonts w:ascii="Times New Roman" w:hAnsi="Times New Roman" w:cs="Times New Roman"/>
                    </w:rPr>
                    <w:t>офотрих</w:t>
                  </w:r>
                  <w:proofErr w:type="spellEnd"/>
                </w:p>
              </w:tc>
            </w:tr>
            <w:tr w:rsidR="006D3F46" w:rsidRPr="0053420C" w14:paraId="7F83B4D4" w14:textId="77777777" w:rsidTr="0010360E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DC64" w14:textId="3701A865" w:rsidR="006D3F46" w:rsidRPr="0053420C" w:rsidRDefault="0010360E" w:rsidP="0010360E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Ключ</w:t>
                  </w:r>
                  <w:r w:rsidR="006D3F46" w:rsidRPr="0010360E">
                    <w:rPr>
                      <w:rFonts w:ascii="Times New Roman" w:hAnsi="Times New Roman" w:cs="Times New Roman"/>
                    </w:rPr>
                    <w:t xml:space="preserve">: 1 – </w:t>
                  </w:r>
                  <w:r w:rsidR="006D3F46" w:rsidRPr="0053420C">
                    <w:rPr>
                      <w:rFonts w:ascii="Times New Roman" w:hAnsi="Times New Roman" w:cs="Times New Roman"/>
                    </w:rPr>
                    <w:t>Г</w:t>
                  </w:r>
                  <w:r w:rsidR="006D3F46" w:rsidRPr="0010360E">
                    <w:rPr>
                      <w:rFonts w:ascii="Times New Roman" w:hAnsi="Times New Roman" w:cs="Times New Roman"/>
                    </w:rPr>
                    <w:t xml:space="preserve">, 2 – </w:t>
                  </w:r>
                  <w:r w:rsidR="006D3F46" w:rsidRPr="0053420C">
                    <w:rPr>
                      <w:rFonts w:ascii="Times New Roman" w:hAnsi="Times New Roman" w:cs="Times New Roman"/>
                    </w:rPr>
                    <w:t>В</w:t>
                  </w:r>
                  <w:r w:rsidR="006D3F46" w:rsidRPr="004A17FC">
                    <w:rPr>
                      <w:rFonts w:ascii="Times New Roman" w:hAnsi="Times New Roman" w:cs="Times New Roman"/>
                    </w:rPr>
                    <w:t xml:space="preserve">, 3 – </w:t>
                  </w:r>
                  <w:r w:rsidR="006D3F46" w:rsidRPr="0053420C">
                    <w:rPr>
                      <w:rFonts w:ascii="Times New Roman" w:hAnsi="Times New Roman" w:cs="Times New Roman"/>
                    </w:rPr>
                    <w:t>Б</w:t>
                  </w:r>
                  <w:r w:rsidR="006D3F46" w:rsidRPr="004A17FC">
                    <w:rPr>
                      <w:rFonts w:ascii="Times New Roman" w:hAnsi="Times New Roman" w:cs="Times New Roman"/>
                    </w:rPr>
                    <w:t xml:space="preserve">, 4 </w:t>
                  </w:r>
                  <w:r w:rsidR="006D3F46" w:rsidRPr="0053420C">
                    <w:rPr>
                      <w:rFonts w:ascii="Times New Roman" w:hAnsi="Times New Roman" w:cs="Times New Roman"/>
                    </w:rPr>
                    <w:t>– А</w:t>
                  </w:r>
                </w:p>
              </w:tc>
            </w:tr>
          </w:tbl>
          <w:p w14:paraId="7ABD144F" w14:textId="77777777" w:rsidR="006D3F46" w:rsidRPr="0053420C" w:rsidRDefault="006D3F46" w:rsidP="006D3F4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6EC64073" w14:textId="77777777" w:rsidR="006D3F46" w:rsidRPr="0053420C" w:rsidRDefault="006D3F46" w:rsidP="006D3F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последовательность действий</w:t>
            </w:r>
          </w:p>
          <w:p w14:paraId="46A36ABF" w14:textId="63DD6FF8" w:rsidR="006D3F46" w:rsidRPr="0053420C" w:rsidRDefault="004A17FC" w:rsidP="006D3F4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D3F46" w:rsidRPr="0053420C">
              <w:rPr>
                <w:rFonts w:ascii="Times New Roman" w:hAnsi="Times New Roman" w:cs="Times New Roman"/>
              </w:rPr>
              <w:t>. Какова последовательность стадий при продуктивном типе взаимодействия вируса с клеткой?</w:t>
            </w:r>
          </w:p>
          <w:p w14:paraId="0642FBAE" w14:textId="7E5E1E7B" w:rsidR="006D3F46" w:rsidRPr="0053420C" w:rsidRDefault="006D3F46" w:rsidP="006D3F4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Адсорбция </w:t>
            </w:r>
          </w:p>
          <w:p w14:paraId="52BDF0F7" w14:textId="2E5F1774" w:rsidR="006D3F46" w:rsidRPr="0053420C" w:rsidRDefault="006D3F46" w:rsidP="006D3F4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</w:t>
            </w: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Проникновение  </w:t>
            </w:r>
          </w:p>
          <w:p w14:paraId="5BD21AC1" w14:textId="2D51ECC7" w:rsidR="006D3F46" w:rsidRPr="0053420C" w:rsidRDefault="006D3F46" w:rsidP="006D3F4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Синтез вирусных компонентов</w:t>
            </w:r>
          </w:p>
          <w:p w14:paraId="265954F4" w14:textId="02FDE9A8" w:rsidR="006D3F46" w:rsidRPr="0053420C" w:rsidRDefault="006D3F46" w:rsidP="006D3F4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Сборка </w:t>
            </w:r>
          </w:p>
          <w:p w14:paraId="4C1CCB43" w14:textId="2E969640" w:rsidR="006D3F46" w:rsidRPr="0053420C" w:rsidRDefault="006D3F46" w:rsidP="006D3F4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Раздевание </w:t>
            </w:r>
          </w:p>
          <w:p w14:paraId="07AEB324" w14:textId="393A29AE" w:rsidR="006D3F46" w:rsidRPr="0053420C" w:rsidRDefault="006D3F46" w:rsidP="006D3F4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Выход из клетки мишени</w:t>
            </w:r>
          </w:p>
          <w:p w14:paraId="1664373F" w14:textId="2976C876" w:rsidR="00CC00AD" w:rsidRPr="006D3F46" w:rsidRDefault="006D3F46" w:rsidP="006D3F4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Pr="0053420C">
              <w:rPr>
                <w:rFonts w:ascii="Times New Roman" w:hAnsi="Times New Roman" w:cs="Times New Roman"/>
              </w:rPr>
              <w:t>: 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3420C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3420C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3420C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3420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3420C">
              <w:rPr>
                <w:rFonts w:ascii="Times New Roman" w:hAnsi="Times New Roman" w:cs="Times New Roman"/>
              </w:rPr>
              <w:t>Е</w:t>
            </w:r>
          </w:p>
        </w:tc>
      </w:tr>
      <w:tr w:rsidR="009772F2" w14:paraId="376D831B" w14:textId="77777777" w:rsidTr="006D3F46">
        <w:tc>
          <w:tcPr>
            <w:tcW w:w="3794" w:type="dxa"/>
          </w:tcPr>
          <w:p w14:paraId="251AC103" w14:textId="50E7E7E9" w:rsidR="00A41BD7" w:rsidRPr="00A41BD7" w:rsidRDefault="00364DF8" w:rsidP="00364DF8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ОК-2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41BD7" w:rsidRPr="00A41BD7">
              <w:rPr>
                <w:rFonts w:ascii="Times New Roman" w:hAnsi="Times New Roman" w:cs="Times New Roman"/>
                <w:bCs/>
              </w:rPr>
              <w:t>И</w:t>
            </w:r>
            <w:proofErr w:type="gramEnd"/>
            <w:r w:rsidR="00A41BD7" w:rsidRPr="00A41BD7">
              <w:rPr>
                <w:rFonts w:ascii="Times New Roman" w:hAnsi="Times New Roman" w:cs="Times New Roman"/>
                <w:bCs/>
              </w:rPr>
              <w:t>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14:paraId="60C7FF6E" w14:textId="77777777" w:rsidR="009772F2" w:rsidRPr="006D3F46" w:rsidRDefault="009772F2" w:rsidP="006D3F46">
            <w:pPr>
              <w:suppressAutoHyphens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992" w:type="dxa"/>
          </w:tcPr>
          <w:p w14:paraId="52872856" w14:textId="77777777" w:rsidR="00A41BD7" w:rsidRDefault="00A41BD7" w:rsidP="007048D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2A5E751F" w14:textId="77777777" w:rsidR="00957C4F" w:rsidRPr="0053420C" w:rsidRDefault="00957C4F" w:rsidP="007048D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E9C819" w14:textId="79BA4934" w:rsidR="00A41BD7" w:rsidRPr="0053420C" w:rsidRDefault="00507F15" w:rsidP="00A41BD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.Почему разрешающая способность электронного микроскопа выше, чем </w:t>
            </w:r>
            <w:proofErr w:type="gramStart"/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светового</w:t>
            </w:r>
          </w:p>
          <w:p w14:paraId="07AE4A24" w14:textId="006FE9B8" w:rsidR="00A41BD7" w:rsidRPr="0053420C" w:rsidRDefault="007048D6" w:rsidP="00A41BD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линноволновой фотон заменен на коротковолновый электрон</w:t>
            </w:r>
          </w:p>
          <w:p w14:paraId="445EFF80" w14:textId="339E3BD1" w:rsidR="00A41BD7" w:rsidRPr="0053420C" w:rsidRDefault="007048D6" w:rsidP="00A41BD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нята проблема дифракции</w:t>
            </w:r>
          </w:p>
          <w:p w14:paraId="0B7CA2BA" w14:textId="767113E3" w:rsidR="00A41BD7" w:rsidRPr="0053420C" w:rsidRDefault="007048D6" w:rsidP="00A41BD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теклянные линзы заменены на электромагнитные катушки</w:t>
            </w:r>
          </w:p>
          <w:p w14:paraId="477B6926" w14:textId="7D3243C8" w:rsidR="00A41BD7" w:rsidRPr="0053420C" w:rsidRDefault="007048D6" w:rsidP="00A41BD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собый конденсор</w:t>
            </w:r>
          </w:p>
          <w:p w14:paraId="647DBDC1" w14:textId="7367B804" w:rsidR="00A41BD7" w:rsidRPr="0053420C" w:rsidRDefault="007048D6" w:rsidP="00A41BD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И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спользование пленки-подложки</w:t>
            </w:r>
          </w:p>
          <w:p w14:paraId="46E584FB" w14:textId="538A27F5" w:rsidR="00A41BD7" w:rsidRPr="0053420C" w:rsidRDefault="00D633EE" w:rsidP="00A41BD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: А</w:t>
            </w:r>
          </w:p>
          <w:p w14:paraId="21E11FB2" w14:textId="77777777" w:rsidR="00A41BD7" w:rsidRPr="0053420C" w:rsidRDefault="00A41BD7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A576" w14:textId="77777777" w:rsidR="00A41BD7" w:rsidRPr="0053420C" w:rsidRDefault="00A41BD7" w:rsidP="00D633E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410491CC" w14:textId="77777777" w:rsidR="00A41BD7" w:rsidRPr="0053420C" w:rsidRDefault="00A41BD7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A1FFD" w14:textId="6A3C5B46" w:rsidR="00A41BD7" w:rsidRPr="0053420C" w:rsidRDefault="008410D6" w:rsidP="00A41BD7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Какие заболевания могут вызывать 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coli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14:paraId="078A27CC" w14:textId="45D454D3" w:rsidR="00A41BD7" w:rsidRPr="0053420C" w:rsidRDefault="00D633EE" w:rsidP="00A41BD7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Д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иарея</w:t>
            </w:r>
          </w:p>
          <w:p w14:paraId="5A256C63" w14:textId="70F01546" w:rsidR="00A41BD7" w:rsidRPr="0053420C" w:rsidRDefault="00D633EE" w:rsidP="00A41BD7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К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ашель</w:t>
            </w:r>
          </w:p>
          <w:p w14:paraId="68BC0367" w14:textId="1AD26019" w:rsidR="00A41BD7" w:rsidRPr="0053420C" w:rsidRDefault="00D633EE" w:rsidP="00A41BD7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Х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олецистит</w:t>
            </w:r>
          </w:p>
          <w:p w14:paraId="0FDB86C6" w14:textId="740A0AEE" w:rsidR="00A41BD7" w:rsidRPr="0053420C" w:rsidRDefault="00D633EE" w:rsidP="00A41BD7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Ц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истит</w:t>
            </w:r>
          </w:p>
          <w:p w14:paraId="73CE132C" w14:textId="1A55924F" w:rsidR="00A41BD7" w:rsidRPr="0053420C" w:rsidRDefault="00D633EE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Д) Р</w:t>
            </w:r>
            <w:r w:rsidR="00A41BD7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инит</w:t>
            </w:r>
          </w:p>
          <w:p w14:paraId="43C2767F" w14:textId="1717E102" w:rsidR="00A41BD7" w:rsidRPr="0053420C" w:rsidRDefault="00D633EE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: 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1648B530" w14:textId="77777777" w:rsidR="00A41BD7" w:rsidRPr="0053420C" w:rsidRDefault="00A41BD7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BBE1D" w14:textId="18281CDD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. Почему вирусы не способны </w:t>
            </w:r>
            <w:proofErr w:type="gramStart"/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размножаться в окружающей среде и для воспроизведения необходима</w:t>
            </w:r>
            <w:proofErr w:type="gramEnd"/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клетка хозяина?</w:t>
            </w:r>
          </w:p>
          <w:p w14:paraId="209949E9" w14:textId="4E0CCC68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тсутствует способность кодировать синтез белка</w:t>
            </w:r>
          </w:p>
          <w:p w14:paraId="33B52E5C" w14:textId="6087DEC9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е имеют в своем составе рибосомы, не способны синтезировать белок </w:t>
            </w:r>
          </w:p>
          <w:p w14:paraId="48C05A89" w14:textId="11CD91E0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тсутствует митохондрии</w:t>
            </w:r>
          </w:p>
          <w:p w14:paraId="165E0ED1" w14:textId="347E6554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тсутствует собственная система мобилизации энергии</w:t>
            </w:r>
          </w:p>
          <w:p w14:paraId="316B219F" w14:textId="10874ABF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О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ядра и </w:t>
            </w:r>
            <w:proofErr w:type="spellStart"/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нуклеоида</w:t>
            </w:r>
            <w:proofErr w:type="spellEnd"/>
          </w:p>
          <w:p w14:paraId="75F5A55A" w14:textId="314B3F6E" w:rsidR="00A41BD7" w:rsidRPr="0053420C" w:rsidRDefault="00D633EE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4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739F0AC8" w14:textId="7D6E57AB" w:rsidR="009772F2" w:rsidRPr="0053420C" w:rsidRDefault="009772F2" w:rsidP="00364DF8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A41BD7" w14:paraId="51C9855A" w14:textId="77777777" w:rsidTr="006D3F46">
        <w:tc>
          <w:tcPr>
            <w:tcW w:w="3794" w:type="dxa"/>
          </w:tcPr>
          <w:p w14:paraId="09FB9AAE" w14:textId="77777777" w:rsidR="00A41BD7" w:rsidRPr="00A41BD7" w:rsidRDefault="00A41BD7" w:rsidP="00A41BD7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A41BD7">
              <w:rPr>
                <w:rFonts w:ascii="Times New Roman" w:hAnsi="Times New Roman" w:cs="Times New Roman"/>
                <w:bCs/>
              </w:rPr>
              <w:lastRenderedPageBreak/>
              <w:t>ОК-5 -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0620CC0C" w14:textId="77777777" w:rsidR="00A41BD7" w:rsidRPr="00A41BD7" w:rsidRDefault="00A41BD7" w:rsidP="00A41BD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92" w:type="dxa"/>
          </w:tcPr>
          <w:p w14:paraId="0C3561CF" w14:textId="4F313ADE" w:rsidR="00A41BD7" w:rsidRDefault="00A41BD7" w:rsidP="00CB506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D5A2DC4" w14:textId="77777777" w:rsidR="00CB5066" w:rsidRPr="0053420C" w:rsidRDefault="00CB5066" w:rsidP="00CB506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6F5E82F" w14:textId="3BD3BC44" w:rsidR="00A41BD7" w:rsidRPr="0053420C" w:rsidRDefault="00CB5066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. На что в электронном микроскопе заменен источник света? </w:t>
            </w:r>
          </w:p>
          <w:p w14:paraId="52D956CC" w14:textId="290FC917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бъективная, промежуточная, проекционные линзы </w:t>
            </w:r>
          </w:p>
          <w:p w14:paraId="76E3B689" w14:textId="53007D0D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порная металлическая сетка</w:t>
            </w:r>
          </w:p>
          <w:p w14:paraId="18DE8B3A" w14:textId="5A781396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ленка-подложка</w:t>
            </w:r>
          </w:p>
          <w:p w14:paraId="2C8FE173" w14:textId="7227D58F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Э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лектронная пушка</w:t>
            </w:r>
          </w:p>
          <w:p w14:paraId="26C8C727" w14:textId="04F24237" w:rsidR="00A41BD7" w:rsidRPr="0053420C" w:rsidRDefault="00364DF8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В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акуумная система</w:t>
            </w:r>
          </w:p>
          <w:p w14:paraId="1E27C717" w14:textId="2CF6C44A" w:rsidR="00A41BD7" w:rsidRPr="0053420C" w:rsidRDefault="00364DF8" w:rsidP="00CB5066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: Г</w:t>
            </w:r>
          </w:p>
          <w:p w14:paraId="770D75B3" w14:textId="77777777" w:rsidR="00A41BD7" w:rsidRPr="0053420C" w:rsidRDefault="00A41BD7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944A5" w14:textId="77777777" w:rsidR="00A41BD7" w:rsidRPr="0053420C" w:rsidRDefault="00A41BD7" w:rsidP="00364DF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137B4815" w14:textId="77777777" w:rsidR="00A41BD7" w:rsidRPr="0053420C" w:rsidRDefault="00A41BD7" w:rsidP="00A41BD7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7B8914CF" w14:textId="3414D6C0" w:rsidR="00A41BD7" w:rsidRPr="0053420C" w:rsidRDefault="00CB5066" w:rsidP="00A41B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41BD7" w:rsidRPr="0053420C">
              <w:rPr>
                <w:rFonts w:ascii="Times New Roman" w:hAnsi="Times New Roman" w:cs="Times New Roman"/>
              </w:rPr>
              <w:t>. Какие структурные элементы относятся к частям вириона?</w:t>
            </w:r>
          </w:p>
          <w:p w14:paraId="54F03877" w14:textId="6712F8D8" w:rsidR="00A41BD7" w:rsidRPr="0053420C" w:rsidRDefault="00364DF8" w:rsidP="00A41B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</w:t>
            </w:r>
            <w:r w:rsidR="00A41BD7" w:rsidRPr="0053420C">
              <w:rPr>
                <w:rFonts w:ascii="Times New Roman" w:hAnsi="Times New Roman" w:cs="Times New Roman"/>
              </w:rPr>
              <w:t>уклеиновая кислота</w:t>
            </w:r>
          </w:p>
          <w:p w14:paraId="1EB32365" w14:textId="3F8AC193" w:rsidR="00A41BD7" w:rsidRPr="0053420C" w:rsidRDefault="00364DF8" w:rsidP="00A41B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="00A41BD7" w:rsidRPr="0053420C">
              <w:rPr>
                <w:rFonts w:ascii="Times New Roman" w:hAnsi="Times New Roman" w:cs="Times New Roman"/>
              </w:rPr>
              <w:t>апсид</w:t>
            </w:r>
            <w:proofErr w:type="spellEnd"/>
          </w:p>
          <w:p w14:paraId="59619E53" w14:textId="632ED6C9" w:rsidR="00A41BD7" w:rsidRPr="0053420C" w:rsidRDefault="00364DF8" w:rsidP="00A41B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A41BD7" w:rsidRPr="0053420C">
              <w:rPr>
                <w:rFonts w:ascii="Times New Roman" w:hAnsi="Times New Roman" w:cs="Times New Roman"/>
              </w:rPr>
              <w:t>уперкапсид</w:t>
            </w:r>
            <w:proofErr w:type="spellEnd"/>
          </w:p>
          <w:p w14:paraId="1103BEAE" w14:textId="215CB0C0" w:rsidR="00A41BD7" w:rsidRPr="0053420C" w:rsidRDefault="00364DF8" w:rsidP="00A41B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Ц</w:t>
            </w:r>
            <w:r w:rsidR="00A41BD7" w:rsidRPr="0053420C">
              <w:rPr>
                <w:rFonts w:ascii="Times New Roman" w:hAnsi="Times New Roman" w:cs="Times New Roman"/>
              </w:rPr>
              <w:t>итоплазматическая мембрана</w:t>
            </w:r>
          </w:p>
          <w:p w14:paraId="57B6DB99" w14:textId="4ABDABE4" w:rsidR="00A41BD7" w:rsidRPr="0053420C" w:rsidRDefault="00364DF8" w:rsidP="00A41B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К</w:t>
            </w:r>
            <w:r w:rsidR="00A41BD7" w:rsidRPr="0053420C">
              <w:rPr>
                <w:rFonts w:ascii="Times New Roman" w:hAnsi="Times New Roman" w:cs="Times New Roman"/>
              </w:rPr>
              <w:t>леточная стенка</w:t>
            </w:r>
          </w:p>
          <w:p w14:paraId="1D1353E0" w14:textId="5F4E189D" w:rsidR="00A41BD7" w:rsidRPr="0053420C" w:rsidRDefault="00364DF8" w:rsidP="00A41BD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</w:t>
            </w:r>
            <w:r w:rsidR="00A41BD7" w:rsidRPr="0053420C">
              <w:rPr>
                <w:rFonts w:ascii="Times New Roman" w:hAnsi="Times New Roman" w:cs="Times New Roman"/>
              </w:rPr>
              <w:t>: 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41BD7" w:rsidRPr="0053420C">
              <w:rPr>
                <w:rFonts w:ascii="Times New Roman" w:hAnsi="Times New Roman" w:cs="Times New Roman"/>
              </w:rPr>
              <w:t>Б,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41BD7" w:rsidRPr="0053420C">
              <w:rPr>
                <w:rFonts w:ascii="Times New Roman" w:hAnsi="Times New Roman" w:cs="Times New Roman"/>
              </w:rPr>
              <w:t>В</w:t>
            </w:r>
          </w:p>
          <w:p w14:paraId="5F49AF37" w14:textId="77777777" w:rsidR="00A41BD7" w:rsidRPr="0053420C" w:rsidRDefault="00A41BD7" w:rsidP="00A41BD7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28D3BB3B" w14:textId="77777777" w:rsidR="00A41BD7" w:rsidRPr="0053420C" w:rsidRDefault="00A41BD7" w:rsidP="005D3DB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последовательность действий</w:t>
            </w:r>
          </w:p>
          <w:p w14:paraId="5DC28FA3" w14:textId="77777777" w:rsidR="00A41BD7" w:rsidRPr="0053420C" w:rsidRDefault="00A41BD7" w:rsidP="00A41BD7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0C0D4BD1" w14:textId="1B741408" w:rsidR="00A41BD7" w:rsidRPr="0053420C" w:rsidRDefault="005D3DBE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50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>. Установите последовательность изготовления микропрепарата «раздавленная капля».</w:t>
            </w:r>
          </w:p>
          <w:p w14:paraId="75223E1B" w14:textId="6AC644D0" w:rsidR="00A41BD7" w:rsidRPr="0053420C" w:rsidRDefault="00A41BD7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52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Накрыть каплю чистым покровным стеклом и придавить его слегка рукояткой петли</w:t>
            </w:r>
          </w:p>
          <w:p w14:paraId="3DB57FF4" w14:textId="3AB7B426" w:rsidR="00A41BD7" w:rsidRPr="0053420C" w:rsidRDefault="00CD52F1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Стерильной петлей в каплю внести культуру бактерий</w:t>
            </w:r>
          </w:p>
          <w:p w14:paraId="76FA8E13" w14:textId="1CB1991B" w:rsidR="00A41BD7" w:rsidRPr="0053420C" w:rsidRDefault="00CD52F1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Бактериологической петлей в воде равномерно перемешать внесенную микробную массу</w:t>
            </w:r>
          </w:p>
          <w:p w14:paraId="05297853" w14:textId="5BF33796" w:rsidR="00A41BD7" w:rsidRPr="0053420C" w:rsidRDefault="00CD52F1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Петлю прокалить поставить в штатив</w:t>
            </w:r>
          </w:p>
          <w:p w14:paraId="22F9C0BA" w14:textId="63ECAC86" w:rsidR="00A41BD7" w:rsidRPr="0053420C" w:rsidRDefault="00CD52F1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="00A41BD7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предметное стекло нанести с помощью бактериологической петли каплю воды</w:t>
            </w:r>
          </w:p>
          <w:p w14:paraId="3340A367" w14:textId="6E95F883" w:rsidR="00A41BD7" w:rsidRPr="00A41BD7" w:rsidRDefault="00CD52F1" w:rsidP="00A41BD7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41BD7">
              <w:rPr>
                <w:rFonts w:ascii="Times New Roman" w:hAnsi="Times New Roman" w:cs="Times New Roman"/>
                <w:sz w:val="24"/>
                <w:szCs w:val="24"/>
              </w:rPr>
              <w:t>: 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D7">
              <w:rPr>
                <w:rFonts w:ascii="Times New Roman" w:hAnsi="Times New Roman" w:cs="Times New Roman"/>
                <w:sz w:val="24"/>
                <w:szCs w:val="24"/>
              </w:rPr>
              <w:t>Б,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D7"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D7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41BD7" w14:paraId="52FD2F62" w14:textId="77777777" w:rsidTr="006D3F46">
        <w:tc>
          <w:tcPr>
            <w:tcW w:w="3794" w:type="dxa"/>
          </w:tcPr>
          <w:p w14:paraId="47F0AAB1" w14:textId="1DA5DABC" w:rsidR="00A41BD7" w:rsidRPr="00A7127F" w:rsidRDefault="00A7127F" w:rsidP="00A41BD7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A7127F">
              <w:rPr>
                <w:rFonts w:ascii="Times New Roman" w:hAnsi="Times New Roman" w:cs="Times New Roman"/>
                <w:bCs/>
              </w:rPr>
              <w:t xml:space="preserve">ОК-7 - Содействовать сохранению окружающей среды, </w:t>
            </w:r>
            <w:r w:rsidRPr="00A7127F">
              <w:rPr>
                <w:rFonts w:ascii="Times New Roman" w:hAnsi="Times New Roman" w:cs="Times New Roman"/>
                <w:bCs/>
              </w:rPr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992" w:type="dxa"/>
          </w:tcPr>
          <w:p w14:paraId="1E2F1317" w14:textId="5DCCC038" w:rsidR="00A7127F" w:rsidRPr="0053420C" w:rsidRDefault="00A7127F" w:rsidP="00CD52F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(единичный выбор)</w:t>
            </w:r>
          </w:p>
          <w:p w14:paraId="0EFC2AE1" w14:textId="5FA8901B" w:rsidR="00A7127F" w:rsidRPr="0053420C" w:rsidRDefault="00CD52F1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7D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. Возбудитель чумы относится к семейству:</w:t>
            </w:r>
          </w:p>
          <w:p w14:paraId="7B05C530" w14:textId="77777777" w:rsidR="00A7127F" w:rsidRPr="00CD52F1" w:rsidRDefault="00A7127F" w:rsidP="00A7127F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34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5342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Bacillaceae</w:t>
            </w:r>
            <w:proofErr w:type="spellEnd"/>
          </w:p>
          <w:p w14:paraId="276ABF45" w14:textId="77777777" w:rsidR="00A7127F" w:rsidRPr="00CD52F1" w:rsidRDefault="00A7127F" w:rsidP="00A7127F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D52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Pseudomonadaceae</w:t>
            </w:r>
            <w:proofErr w:type="spellEnd"/>
          </w:p>
          <w:p w14:paraId="45388538" w14:textId="77777777" w:rsidR="00A7127F" w:rsidRPr="00CD52F1" w:rsidRDefault="00A7127F" w:rsidP="00A7127F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D52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Vibrionaceae</w:t>
            </w:r>
            <w:proofErr w:type="spellEnd"/>
          </w:p>
          <w:p w14:paraId="245B964E" w14:textId="77777777" w:rsidR="00A7127F" w:rsidRPr="00CD52F1" w:rsidRDefault="00A7127F" w:rsidP="00A7127F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D52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D5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Enterobacteriaceae</w:t>
            </w:r>
            <w:proofErr w:type="spellEnd"/>
          </w:p>
          <w:p w14:paraId="68A1E375" w14:textId="77777777" w:rsidR="00A7127F" w:rsidRPr="00CD52F1" w:rsidRDefault="00A7127F" w:rsidP="00A7127F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D52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52F1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Micrococcactae</w:t>
            </w:r>
            <w:proofErr w:type="spellEnd"/>
          </w:p>
          <w:p w14:paraId="259FF764" w14:textId="51281E83" w:rsidR="00A7127F" w:rsidRPr="00653644" w:rsidRDefault="00CD52F1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7127F" w:rsidRPr="00653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43941BF1" w14:textId="77777777" w:rsidR="00A7127F" w:rsidRPr="006348EE" w:rsidRDefault="00A7127F" w:rsidP="00A7127F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val="en-US" w:eastAsia="en-US"/>
              </w:rPr>
            </w:pPr>
          </w:p>
          <w:p w14:paraId="2400D767" w14:textId="77777777" w:rsidR="00A7127F" w:rsidRPr="0053420C" w:rsidRDefault="00A7127F" w:rsidP="00D8348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4F543EA4" w14:textId="77777777" w:rsidR="00A7127F" w:rsidRPr="0053420C" w:rsidRDefault="00A7127F" w:rsidP="00A7127F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6DF40A91" w14:textId="3A87EF87" w:rsidR="00A7127F" w:rsidRPr="0053420C" w:rsidRDefault="00D83489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7D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Пути заражения человека чумой:</w:t>
            </w:r>
          </w:p>
          <w:p w14:paraId="46465995" w14:textId="44421D78" w:rsidR="00A7127F" w:rsidRPr="0053420C" w:rsidRDefault="00D83489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онтактный</w:t>
            </w:r>
          </w:p>
          <w:p w14:paraId="13E77B2E" w14:textId="39C3FC3D" w:rsidR="00A7127F" w:rsidRPr="0053420C" w:rsidRDefault="00D83489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оздушно-капельный</w:t>
            </w:r>
          </w:p>
          <w:p w14:paraId="326D4337" w14:textId="1AF9EDD9" w:rsidR="00A7127F" w:rsidRPr="0053420C" w:rsidRDefault="00D83489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Т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рансмиссивный</w:t>
            </w:r>
          </w:p>
          <w:p w14:paraId="24B874F7" w14:textId="0A83BCB5" w:rsidR="00A7127F" w:rsidRPr="0053420C" w:rsidRDefault="00D83489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А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лиментарный</w:t>
            </w:r>
          </w:p>
          <w:p w14:paraId="536BF55B" w14:textId="0248227A" w:rsidR="00A7127F" w:rsidRPr="0053420C" w:rsidRDefault="00D83489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рансплацентарный</w:t>
            </w:r>
            <w:proofErr w:type="spellEnd"/>
          </w:p>
          <w:p w14:paraId="6FB084CA" w14:textId="3CD745D6" w:rsidR="00A7127F" w:rsidRPr="0053420C" w:rsidRDefault="00CD52F1" w:rsidP="00A7127F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: А,</w:t>
            </w:r>
            <w:r w:rsidR="00D83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Б,</w:t>
            </w:r>
            <w:r w:rsidR="00D83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 w:rsidR="00D83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27F" w:rsidRPr="0053420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46EED84A" w14:textId="77777777" w:rsidR="00A7127F" w:rsidRPr="0053420C" w:rsidRDefault="00A7127F" w:rsidP="00A7127F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53EC6679" w14:textId="77777777" w:rsidR="00A7127F" w:rsidRPr="0053420C" w:rsidRDefault="00A7127F" w:rsidP="003D02F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последовательность действий</w:t>
            </w:r>
          </w:p>
          <w:p w14:paraId="2F2416C3" w14:textId="77777777" w:rsidR="00A7127F" w:rsidRPr="0053420C" w:rsidRDefault="00A7127F" w:rsidP="00A7127F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1689F269" w14:textId="7CCF2382" w:rsidR="00A7127F" w:rsidRPr="0053420C" w:rsidRDefault="00517DC5" w:rsidP="00A712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E367F">
              <w:rPr>
                <w:rFonts w:ascii="Times New Roman" w:hAnsi="Times New Roman" w:cs="Times New Roman"/>
              </w:rPr>
              <w:t>3</w:t>
            </w:r>
            <w:r w:rsidR="00A7127F" w:rsidRPr="0053420C">
              <w:rPr>
                <w:rFonts w:ascii="Times New Roman" w:hAnsi="Times New Roman" w:cs="Times New Roman"/>
              </w:rPr>
              <w:t>. Каковы стадии получения первично-</w:t>
            </w:r>
            <w:proofErr w:type="spellStart"/>
            <w:r w:rsidR="00A7127F" w:rsidRPr="0053420C">
              <w:rPr>
                <w:rFonts w:ascii="Times New Roman" w:hAnsi="Times New Roman" w:cs="Times New Roman"/>
              </w:rPr>
              <w:t>трипсинизированной</w:t>
            </w:r>
            <w:proofErr w:type="spellEnd"/>
            <w:r w:rsidR="00A7127F" w:rsidRPr="0053420C">
              <w:rPr>
                <w:rFonts w:ascii="Times New Roman" w:hAnsi="Times New Roman" w:cs="Times New Roman"/>
              </w:rPr>
              <w:t xml:space="preserve"> культуры </w:t>
            </w:r>
            <w:proofErr w:type="spellStart"/>
            <w:r w:rsidR="00A7127F" w:rsidRPr="0053420C">
              <w:rPr>
                <w:rFonts w:ascii="Times New Roman" w:hAnsi="Times New Roman" w:cs="Times New Roman"/>
              </w:rPr>
              <w:t>эукариотических</w:t>
            </w:r>
            <w:proofErr w:type="spellEnd"/>
            <w:r w:rsidR="00A7127F" w:rsidRPr="0053420C">
              <w:rPr>
                <w:rFonts w:ascii="Times New Roman" w:hAnsi="Times New Roman" w:cs="Times New Roman"/>
              </w:rPr>
              <w:t xml:space="preserve"> клеток?</w:t>
            </w:r>
          </w:p>
          <w:p w14:paraId="45256921" w14:textId="74569655" w:rsidR="00A7127F" w:rsidRPr="0053420C" w:rsidRDefault="00DE367F" w:rsidP="00A712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="00A7127F" w:rsidRPr="0053420C">
              <w:rPr>
                <w:rFonts w:ascii="Times New Roman" w:hAnsi="Times New Roman" w:cs="Times New Roman"/>
              </w:rPr>
              <w:t xml:space="preserve"> Промыть раствором </w:t>
            </w:r>
            <w:proofErr w:type="spellStart"/>
            <w:r w:rsidR="00A7127F" w:rsidRPr="0053420C">
              <w:rPr>
                <w:rFonts w:ascii="Times New Roman" w:hAnsi="Times New Roman" w:cs="Times New Roman"/>
              </w:rPr>
              <w:t>Хенкса</w:t>
            </w:r>
            <w:proofErr w:type="spellEnd"/>
          </w:p>
          <w:p w14:paraId="473EFFAA" w14:textId="0915FBE0" w:rsidR="00A7127F" w:rsidRPr="0053420C" w:rsidRDefault="00DE367F" w:rsidP="00A712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="00A7127F" w:rsidRPr="0053420C">
              <w:rPr>
                <w:rFonts w:ascii="Times New Roman" w:hAnsi="Times New Roman" w:cs="Times New Roman"/>
              </w:rPr>
              <w:t xml:space="preserve">Отмыть клетки с помощью раствора </w:t>
            </w:r>
            <w:proofErr w:type="spellStart"/>
            <w:r w:rsidR="00A7127F" w:rsidRPr="0053420C">
              <w:rPr>
                <w:rFonts w:ascii="Times New Roman" w:hAnsi="Times New Roman" w:cs="Times New Roman"/>
              </w:rPr>
              <w:t>Хенкса</w:t>
            </w:r>
            <w:proofErr w:type="spellEnd"/>
            <w:r w:rsidR="00A7127F" w:rsidRPr="0053420C">
              <w:rPr>
                <w:rFonts w:ascii="Times New Roman" w:hAnsi="Times New Roman" w:cs="Times New Roman"/>
              </w:rPr>
              <w:t xml:space="preserve"> и центрифугирования </w:t>
            </w:r>
          </w:p>
          <w:p w14:paraId="56E2ED14" w14:textId="7BFCB2B5" w:rsidR="00A7127F" w:rsidRPr="0053420C" w:rsidRDefault="00DE367F" w:rsidP="00A712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</w:t>
            </w:r>
            <w:r w:rsidR="00A7127F" w:rsidRPr="0053420C">
              <w:rPr>
                <w:rFonts w:ascii="Times New Roman" w:hAnsi="Times New Roman" w:cs="Times New Roman"/>
              </w:rPr>
              <w:t xml:space="preserve"> Посчитать в камере Горяева, развести питательной средой до оптимальной концентрации </w:t>
            </w:r>
          </w:p>
          <w:p w14:paraId="5AAE0DAD" w14:textId="2738F66B" w:rsidR="00A7127F" w:rsidRPr="0053420C" w:rsidRDefault="00DE367F" w:rsidP="00A712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</w:t>
            </w:r>
            <w:r w:rsidR="00A7127F" w:rsidRPr="0053420C">
              <w:rPr>
                <w:rFonts w:ascii="Times New Roman" w:hAnsi="Times New Roman" w:cs="Times New Roman"/>
              </w:rPr>
              <w:t xml:space="preserve"> Нарезать донорную ткань на кубики.</w:t>
            </w:r>
          </w:p>
          <w:p w14:paraId="624F97E3" w14:textId="3B81194A" w:rsidR="00A7127F" w:rsidRPr="0053420C" w:rsidRDefault="00DE367F" w:rsidP="00A712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</w:t>
            </w:r>
            <w:r w:rsidR="00A7127F" w:rsidRPr="0053420C">
              <w:rPr>
                <w:rFonts w:ascii="Times New Roman" w:hAnsi="Times New Roman" w:cs="Times New Roman"/>
              </w:rPr>
              <w:t xml:space="preserve"> Разлить по флаконам</w:t>
            </w:r>
          </w:p>
          <w:p w14:paraId="2282CAD7" w14:textId="56BF80BB" w:rsidR="00A7127F" w:rsidRPr="0053420C" w:rsidRDefault="00DE367F" w:rsidP="00A712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</w:t>
            </w:r>
            <w:r w:rsidR="00A7127F" w:rsidRPr="0053420C">
              <w:rPr>
                <w:rFonts w:ascii="Times New Roman" w:hAnsi="Times New Roman" w:cs="Times New Roman"/>
              </w:rPr>
              <w:t xml:space="preserve"> Многократно последовательно обработать трипсином</w:t>
            </w:r>
          </w:p>
          <w:p w14:paraId="76D13578" w14:textId="67D57DE4" w:rsidR="00A41BD7" w:rsidRPr="0053420C" w:rsidRDefault="00DE367F" w:rsidP="00A7127F">
            <w:pPr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Ключ</w:t>
            </w:r>
            <w:r w:rsidR="00A7127F" w:rsidRPr="0053420C">
              <w:rPr>
                <w:rFonts w:ascii="Times New Roman" w:hAnsi="Times New Roman" w:cs="Times New Roman"/>
              </w:rPr>
              <w:t>: 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7127F" w:rsidRPr="0053420C">
              <w:rPr>
                <w:rFonts w:ascii="Times New Roman" w:hAnsi="Times New Roman" w:cs="Times New Roman"/>
              </w:rPr>
              <w:t>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7127F" w:rsidRPr="0053420C">
              <w:rPr>
                <w:rFonts w:ascii="Times New Roman" w:hAnsi="Times New Roman" w:cs="Times New Roman"/>
              </w:rPr>
              <w:t>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7127F" w:rsidRPr="0053420C">
              <w:rPr>
                <w:rFonts w:ascii="Times New Roman" w:hAnsi="Times New Roman" w:cs="Times New Roman"/>
              </w:rPr>
              <w:t>Б,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7127F" w:rsidRPr="0053420C">
              <w:rPr>
                <w:rFonts w:ascii="Times New Roman" w:hAnsi="Times New Roman" w:cs="Times New Roman"/>
              </w:rPr>
              <w:t>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7127F" w:rsidRPr="0053420C">
              <w:rPr>
                <w:rFonts w:ascii="Times New Roman" w:hAnsi="Times New Roman" w:cs="Times New Roman"/>
              </w:rPr>
              <w:t>Д</w:t>
            </w:r>
          </w:p>
        </w:tc>
      </w:tr>
      <w:tr w:rsidR="00A7127F" w14:paraId="2FA42502" w14:textId="77777777" w:rsidTr="006D3F46">
        <w:tc>
          <w:tcPr>
            <w:tcW w:w="3794" w:type="dxa"/>
          </w:tcPr>
          <w:p w14:paraId="05950F48" w14:textId="77777777" w:rsidR="00BD4C80" w:rsidRPr="00893F23" w:rsidRDefault="00BD4C80" w:rsidP="00BD4C8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893F23">
              <w:rPr>
                <w:rFonts w:ascii="Times New Roman" w:hAnsi="Times New Roman" w:cs="Times New Roman"/>
                <w:bCs/>
              </w:rPr>
              <w:lastRenderedPageBreak/>
              <w:t>ОК-9 - Пользоваться профессиональной документацией на государственном и иностранном языках</w:t>
            </w:r>
          </w:p>
          <w:p w14:paraId="1560D5BA" w14:textId="77777777" w:rsidR="00A7127F" w:rsidRPr="00A7127F" w:rsidRDefault="00A7127F" w:rsidP="00A41BD7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92" w:type="dxa"/>
          </w:tcPr>
          <w:p w14:paraId="541C2728" w14:textId="77777777" w:rsidR="00BD4C80" w:rsidRPr="0053420C" w:rsidRDefault="00BD4C80" w:rsidP="00893F2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571719C6" w14:textId="77777777" w:rsidR="00BD4C80" w:rsidRPr="0053420C" w:rsidRDefault="00BD4C80" w:rsidP="00BD4C80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C449E84" w14:textId="695BE42B" w:rsidR="00BD4C80" w:rsidRPr="0053420C" w:rsidRDefault="00893F23" w:rsidP="00BD4C8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33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. Какой вид вызывает туляремию?</w:t>
            </w:r>
          </w:p>
          <w:p w14:paraId="5F8202C5" w14:textId="77777777" w:rsidR="00BD4C80" w:rsidRPr="00893F23" w:rsidRDefault="00BD4C80" w:rsidP="00BD4C80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420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5342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93F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Francisella</w:t>
            </w:r>
            <w:proofErr w:type="spellEnd"/>
            <w:r w:rsidRPr="00893F2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93F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tularensis</w:t>
            </w:r>
            <w:proofErr w:type="spellEnd"/>
          </w:p>
          <w:p w14:paraId="19B13116" w14:textId="77777777" w:rsidR="00BD4C80" w:rsidRPr="00893F23" w:rsidRDefault="00BD4C80" w:rsidP="00BD4C80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93F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93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93F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Yersinia </w:t>
            </w:r>
            <w:proofErr w:type="spellStart"/>
            <w:r w:rsidRPr="00893F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pestis</w:t>
            </w:r>
            <w:proofErr w:type="spellEnd"/>
          </w:p>
          <w:p w14:paraId="3DB4D396" w14:textId="77777777" w:rsidR="00BD4C80" w:rsidRPr="00893F23" w:rsidRDefault="00BD4C80" w:rsidP="00BD4C80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93F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3F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) Yersinia intermedia,</w:t>
            </w:r>
          </w:p>
          <w:p w14:paraId="5D25FCFA" w14:textId="77777777" w:rsidR="00BD4C80" w:rsidRPr="00893F23" w:rsidRDefault="00BD4C80" w:rsidP="00BD4C80">
            <w:pPr>
              <w:pStyle w:val="af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93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893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93F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Yersinia </w:t>
            </w:r>
            <w:proofErr w:type="spellStart"/>
            <w:r w:rsidRPr="00893F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kristensenii</w:t>
            </w:r>
            <w:proofErr w:type="spellEnd"/>
          </w:p>
          <w:p w14:paraId="1566FAB5" w14:textId="77777777" w:rsidR="00BD4C80" w:rsidRPr="00893F23" w:rsidRDefault="00BD4C80" w:rsidP="00BD4C8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3F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93F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93F2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Yersinia</w:t>
            </w:r>
            <w:r w:rsidRPr="00893F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3F2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bercovier</w:t>
            </w:r>
            <w:proofErr w:type="spellEnd"/>
          </w:p>
          <w:p w14:paraId="2AACBD35" w14:textId="2D2922F2" w:rsidR="00BD4C80" w:rsidRPr="0053420C" w:rsidRDefault="00893F23" w:rsidP="00BD4C8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D4C80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3FE370B9" w14:textId="77777777" w:rsidR="00BD4C80" w:rsidRPr="0053420C" w:rsidRDefault="00BD4C80" w:rsidP="00BD4C8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BC694D7" w14:textId="7E4C0601" w:rsidR="00BD4C80" w:rsidRPr="0053420C" w:rsidRDefault="00BD4C80" w:rsidP="00EE142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6C48F51D" w14:textId="77777777" w:rsidR="00BD4C80" w:rsidRPr="0053420C" w:rsidRDefault="00BD4C80" w:rsidP="00BD4C80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45F040C9" w14:textId="637CF6E6" w:rsidR="00BD4C80" w:rsidRPr="0053420C" w:rsidRDefault="00F833D9" w:rsidP="00BD4C8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D4C80" w:rsidRPr="0053420C">
              <w:rPr>
                <w:rFonts w:ascii="Times New Roman" w:hAnsi="Times New Roman" w:cs="Times New Roman"/>
              </w:rPr>
              <w:t xml:space="preserve">. Какие существуют типы вирусных геномов? </w:t>
            </w:r>
          </w:p>
          <w:p w14:paraId="2CF2448D" w14:textId="22B3470C" w:rsidR="00BD4C80" w:rsidRPr="0053420C" w:rsidRDefault="00EE1428" w:rsidP="00BD4C80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ве идентичные нити позитивной </w:t>
            </w:r>
            <w:proofErr w:type="spellStart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нефрагментированной</w:t>
            </w:r>
            <w:proofErr w:type="spellEnd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РНК</w:t>
            </w:r>
          </w:p>
          <w:p w14:paraId="653C8D6B" w14:textId="65F46EA2" w:rsidR="00BD4C80" w:rsidRPr="0053420C" w:rsidRDefault="00EE1428" w:rsidP="00BD4C80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дноцепочечная</w:t>
            </w:r>
            <w:proofErr w:type="spellEnd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кольцевая РНК</w:t>
            </w:r>
          </w:p>
          <w:p w14:paraId="5F0A248D" w14:textId="40E396A0" w:rsidR="00BD4C80" w:rsidRPr="0053420C" w:rsidRDefault="00EE1428" w:rsidP="00BD4C80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дноцепочечная</w:t>
            </w:r>
            <w:proofErr w:type="spellEnd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нефрагментированная</w:t>
            </w:r>
            <w:proofErr w:type="spellEnd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линейная негативная РНК</w:t>
            </w:r>
          </w:p>
          <w:p w14:paraId="23291788" w14:textId="76DD079A" w:rsidR="00BD4C80" w:rsidRPr="0053420C" w:rsidRDefault="00EE1428" w:rsidP="00BD4C80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дноцепочечная</w:t>
            </w:r>
            <w:proofErr w:type="spellEnd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нефрагментированная</w:t>
            </w:r>
            <w:proofErr w:type="spellEnd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линейная позитивная РНК</w:t>
            </w:r>
          </w:p>
          <w:p w14:paraId="7A787BDE" w14:textId="0C261A2B" w:rsidR="00BD4C80" w:rsidRPr="0053420C" w:rsidRDefault="00EE1428" w:rsidP="00BD4C80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дноцепочечная</w:t>
            </w:r>
            <w:proofErr w:type="spellEnd"/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фрагментированная линейная негативная РНК</w:t>
            </w:r>
          </w:p>
          <w:p w14:paraId="7B34EE14" w14:textId="11FDA0ED" w:rsidR="00BD4C80" w:rsidRPr="0053420C" w:rsidRDefault="00EE1428" w:rsidP="00BD4C80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: 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Б,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C80" w:rsidRPr="005342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14:paraId="3EF3F253" w14:textId="77777777" w:rsidR="00A7127F" w:rsidRPr="0053420C" w:rsidRDefault="00A7127F" w:rsidP="00A7127F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BD4C80" w14:paraId="2ECCF07F" w14:textId="77777777" w:rsidTr="006D3F46">
        <w:tc>
          <w:tcPr>
            <w:tcW w:w="3794" w:type="dxa"/>
          </w:tcPr>
          <w:p w14:paraId="088EB259" w14:textId="6FA9F909" w:rsidR="00BD4C80" w:rsidRPr="00EE1428" w:rsidRDefault="00A04A76" w:rsidP="00BD4C80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EE1428">
              <w:rPr>
                <w:rFonts w:ascii="Times New Roman" w:hAnsi="Times New Roman" w:cs="Times New Roman"/>
                <w:bCs/>
              </w:rPr>
              <w:lastRenderedPageBreak/>
              <w:t>ПК 1.2 - Обеспечивать соблюдение санитарно-эпидемиологических правил и нормативов медицинской организации</w:t>
            </w:r>
          </w:p>
        </w:tc>
        <w:tc>
          <w:tcPr>
            <w:tcW w:w="10992" w:type="dxa"/>
          </w:tcPr>
          <w:p w14:paraId="5179669E" w14:textId="77777777" w:rsidR="00A04A76" w:rsidRPr="0053420C" w:rsidRDefault="00A04A76" w:rsidP="00EE142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9629E9B" w14:textId="77777777" w:rsidR="00A04A76" w:rsidRPr="0053420C" w:rsidRDefault="00A04A76" w:rsidP="00A04A76">
            <w:pPr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76B66AB" w14:textId="16C11AEC" w:rsidR="00A04A76" w:rsidRPr="0053420C" w:rsidRDefault="00EE1428" w:rsidP="00EE142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33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. Какие требования не относятся к правилам личной гигиены и общественной профилактики, которые необходимо соблюдать при работе с болезнетворными бактериями?</w:t>
            </w:r>
          </w:p>
          <w:p w14:paraId="0E4E771B" w14:textId="06CD797D" w:rsidR="00A04A76" w:rsidRPr="0053420C" w:rsidRDefault="00EE1428" w:rsidP="00EE142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существлять работу в медицинском халате</w:t>
            </w:r>
          </w:p>
          <w:p w14:paraId="733BF722" w14:textId="0FF2DF1E" w:rsidR="00A04A76" w:rsidRPr="0053420C" w:rsidRDefault="00EE1428" w:rsidP="00EE142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е принимать пищу и воду</w:t>
            </w:r>
          </w:p>
          <w:p w14:paraId="5E84D99F" w14:textId="25022236" w:rsidR="00A04A76" w:rsidRPr="0053420C" w:rsidRDefault="00EE1428" w:rsidP="00EE142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е вести разговоры во время работы с культурами микроорганизмов</w:t>
            </w:r>
          </w:p>
          <w:p w14:paraId="299D95C9" w14:textId="7E72FF66" w:rsidR="00A04A76" w:rsidRPr="0053420C" w:rsidRDefault="00EE1428" w:rsidP="00EE142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облюдать правила асептики</w:t>
            </w:r>
          </w:p>
          <w:p w14:paraId="1D87FE83" w14:textId="32F036E0" w:rsidR="00A04A76" w:rsidRPr="0053420C" w:rsidRDefault="00EE1428" w:rsidP="00EE142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И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спользовать вентиляцию</w:t>
            </w:r>
          </w:p>
          <w:p w14:paraId="053BADCD" w14:textId="7E6C1EBC" w:rsidR="00A04A76" w:rsidRPr="0053420C" w:rsidRDefault="00EE1428" w:rsidP="00EE142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: Д</w:t>
            </w:r>
          </w:p>
          <w:p w14:paraId="5D874C84" w14:textId="77777777" w:rsidR="00A04A76" w:rsidRPr="0053420C" w:rsidRDefault="00A04A76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A8F42E4" w14:textId="035CBF59" w:rsidR="00A04A76" w:rsidRPr="0053420C" w:rsidRDefault="00F833D9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. По отношению к температуре выделяют следующие группы бактерий:</w:t>
            </w:r>
          </w:p>
          <w:p w14:paraId="5505DD9F" w14:textId="724CCC4B" w:rsidR="00A04A76" w:rsidRPr="0053420C" w:rsidRDefault="00102E25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Т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 xml:space="preserve">ермофильные, психрофильные, </w:t>
            </w:r>
            <w:proofErr w:type="spellStart"/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мезофильные</w:t>
            </w:r>
            <w:proofErr w:type="spellEnd"/>
          </w:p>
          <w:p w14:paraId="5D1410D3" w14:textId="2B8DC4A0" w:rsidR="00A04A76" w:rsidRPr="0053420C" w:rsidRDefault="00102E25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Б)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Т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ермотолерантные</w:t>
            </w:r>
            <w:proofErr w:type="spellEnd"/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, термостабильные</w:t>
            </w:r>
          </w:p>
          <w:p w14:paraId="65D6565A" w14:textId="1B7EE7E2" w:rsidR="00A04A76" w:rsidRPr="0053420C" w:rsidRDefault="00102E25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Т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 xml:space="preserve">ермофильные, </w:t>
            </w:r>
            <w:proofErr w:type="spellStart"/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мезофильные</w:t>
            </w:r>
            <w:proofErr w:type="spellEnd"/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  <w:proofErr w:type="spellStart"/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капнофильные</w:t>
            </w:r>
            <w:proofErr w:type="spellEnd"/>
          </w:p>
          <w:p w14:paraId="6ABBA385" w14:textId="72EDC6AE" w:rsidR="00A04A76" w:rsidRPr="0053420C" w:rsidRDefault="00102E25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Т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ермотолерантные</w:t>
            </w:r>
            <w:proofErr w:type="spellEnd"/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, термофильные, термостабильные</w:t>
            </w:r>
          </w:p>
          <w:p w14:paraId="3B7D0394" w14:textId="11662512" w:rsidR="00A04A76" w:rsidRPr="0053420C" w:rsidRDefault="00102E25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Д)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мбитолерантные</w:t>
            </w:r>
            <w:proofErr w:type="spellEnd"/>
          </w:p>
          <w:p w14:paraId="45FF0B93" w14:textId="76D10F48" w:rsidR="00A04A76" w:rsidRPr="0053420C" w:rsidRDefault="00EE1428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646BD2D4" w14:textId="77777777" w:rsidR="00A04A76" w:rsidRPr="0053420C" w:rsidRDefault="00A04A76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59978E3" w14:textId="77777777" w:rsidR="00A04A76" w:rsidRPr="0053420C" w:rsidRDefault="00A04A76" w:rsidP="00D55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(множественный выбор)</w:t>
            </w:r>
          </w:p>
          <w:p w14:paraId="38A0BD3C" w14:textId="4789168E" w:rsidR="00A04A76" w:rsidRPr="0053420C" w:rsidRDefault="00F833D9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. Пути заражения дизентерией:</w:t>
            </w:r>
          </w:p>
          <w:p w14:paraId="09888AD4" w14:textId="10F29A48" w:rsidR="00A04A76" w:rsidRPr="0053420C" w:rsidRDefault="001347FB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В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оздушно-капельный</w:t>
            </w:r>
          </w:p>
          <w:p w14:paraId="5642AD4C" w14:textId="395A0E33" w:rsidR="00A04A76" w:rsidRPr="0053420C" w:rsidRDefault="001347FB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П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ищевой</w:t>
            </w:r>
          </w:p>
          <w:p w14:paraId="56FF24FC" w14:textId="759ED141" w:rsidR="00A04A76" w:rsidRPr="0053420C" w:rsidRDefault="001347FB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П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арентеральный</w:t>
            </w:r>
          </w:p>
          <w:p w14:paraId="153AB25D" w14:textId="52F27177" w:rsidR="00A04A76" w:rsidRPr="0053420C" w:rsidRDefault="001347FB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В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одный</w:t>
            </w:r>
          </w:p>
          <w:p w14:paraId="07D952F6" w14:textId="78A96C18" w:rsidR="00A04A76" w:rsidRPr="0053420C" w:rsidRDefault="001347FB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Д) К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онтактно-бытовой</w:t>
            </w:r>
          </w:p>
          <w:p w14:paraId="37504B2F" w14:textId="26BC75EC" w:rsidR="00A04A76" w:rsidRPr="0053420C" w:rsidRDefault="001347FB" w:rsidP="00A04A76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>Ключ</w:t>
            </w:r>
            <w:r w:rsidR="00A04A76" w:rsidRPr="0053420C">
              <w:rPr>
                <w:rFonts w:ascii="Times New Roman" w:hAnsi="Times New Roman" w:cs="Times New Roman"/>
                <w:bCs/>
              </w:rPr>
              <w:t xml:space="preserve">: </w:t>
            </w:r>
            <w:proofErr w:type="gramStart"/>
            <w:r w:rsidR="00A04A76" w:rsidRPr="0053420C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="00A04A76" w:rsidRPr="0053420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  <w:bCs/>
              </w:rPr>
              <w:t>Г,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  <w:bCs/>
              </w:rPr>
              <w:t>Д</w:t>
            </w:r>
          </w:p>
          <w:p w14:paraId="1E611D2C" w14:textId="77777777" w:rsidR="00A04A76" w:rsidRPr="0053420C" w:rsidRDefault="00A04A76" w:rsidP="00A04A7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07AC409E" w14:textId="77777777" w:rsidR="00A04A76" w:rsidRPr="0053420C" w:rsidRDefault="00A04A76" w:rsidP="004C46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последовательность действий</w:t>
            </w:r>
          </w:p>
          <w:p w14:paraId="7637B39A" w14:textId="77777777" w:rsidR="00A04A76" w:rsidRPr="0053420C" w:rsidRDefault="00A04A76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51F222B7" w14:textId="478EA19A" w:rsidR="00A04A76" w:rsidRPr="0053420C" w:rsidRDefault="004C4663" w:rsidP="00A04A76">
            <w:pPr>
              <w:pStyle w:val="af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833D9">
              <w:rPr>
                <w:color w:val="000000"/>
              </w:rPr>
              <w:t>9</w:t>
            </w:r>
            <w:r w:rsidR="00A04A76" w:rsidRPr="0053420C">
              <w:rPr>
                <w:color w:val="000000"/>
              </w:rPr>
              <w:t>. Установите последовательность стадий фагоцитоза:</w:t>
            </w:r>
          </w:p>
          <w:p w14:paraId="512AA56A" w14:textId="1A71190D" w:rsidR="00A04A76" w:rsidRPr="0053420C" w:rsidRDefault="004C4663" w:rsidP="00A04A76">
            <w:pPr>
              <w:pStyle w:val="af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А) А</w:t>
            </w:r>
            <w:r w:rsidR="00A04A76" w:rsidRPr="0053420C">
              <w:rPr>
                <w:color w:val="000000"/>
              </w:rPr>
              <w:t>ктивное передвижение фагоцита к чужеродной клетке</w:t>
            </w:r>
          </w:p>
          <w:p w14:paraId="6C18B2AA" w14:textId="62A0F731" w:rsidR="00A04A76" w:rsidRPr="0053420C" w:rsidRDefault="004C4663" w:rsidP="00A04A76">
            <w:pPr>
              <w:pStyle w:val="af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Б) П</w:t>
            </w:r>
            <w:r w:rsidR="00A04A76" w:rsidRPr="0053420C">
              <w:rPr>
                <w:color w:val="000000"/>
              </w:rPr>
              <w:t>рилипание фагоцита к чужеродной клетке</w:t>
            </w:r>
          </w:p>
          <w:p w14:paraId="0A8B17D3" w14:textId="6F5A28E3" w:rsidR="00A04A76" w:rsidRPr="0053420C" w:rsidRDefault="004C4663" w:rsidP="00A04A76">
            <w:pPr>
              <w:pStyle w:val="af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В) С</w:t>
            </w:r>
            <w:r w:rsidR="00A04A76" w:rsidRPr="0053420C">
              <w:rPr>
                <w:color w:val="000000"/>
              </w:rPr>
              <w:t xml:space="preserve">лияние </w:t>
            </w:r>
            <w:proofErr w:type="spellStart"/>
            <w:r w:rsidR="00A04A76" w:rsidRPr="0053420C">
              <w:rPr>
                <w:color w:val="000000"/>
              </w:rPr>
              <w:t>фагосомы</w:t>
            </w:r>
            <w:proofErr w:type="spellEnd"/>
            <w:r w:rsidR="00A04A76" w:rsidRPr="0053420C">
              <w:rPr>
                <w:color w:val="000000"/>
              </w:rPr>
              <w:t xml:space="preserve"> и лизосомы фагоцита и образование </w:t>
            </w:r>
            <w:proofErr w:type="spellStart"/>
            <w:r w:rsidR="00A04A76" w:rsidRPr="0053420C">
              <w:rPr>
                <w:color w:val="000000"/>
              </w:rPr>
              <w:t>фаголизосомы</w:t>
            </w:r>
            <w:proofErr w:type="spellEnd"/>
          </w:p>
          <w:p w14:paraId="151DBB11" w14:textId="76958932" w:rsidR="00A04A76" w:rsidRPr="0053420C" w:rsidRDefault="004C4663" w:rsidP="00A04A76">
            <w:pPr>
              <w:pStyle w:val="af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Г) П</w:t>
            </w:r>
            <w:r w:rsidR="00A04A76" w:rsidRPr="0053420C">
              <w:rPr>
                <w:color w:val="000000"/>
              </w:rPr>
              <w:t>ереваривание и исход фагоцитоза</w:t>
            </w:r>
          </w:p>
          <w:p w14:paraId="309E449B" w14:textId="75BAD9D3" w:rsidR="00A04A76" w:rsidRPr="0053420C" w:rsidRDefault="004C4663" w:rsidP="00A04A76">
            <w:pPr>
              <w:pStyle w:val="af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Д) С</w:t>
            </w:r>
            <w:r w:rsidR="00A04A76" w:rsidRPr="0053420C">
              <w:rPr>
                <w:color w:val="000000"/>
              </w:rPr>
              <w:t xml:space="preserve">лияние мембран и образование </w:t>
            </w:r>
            <w:proofErr w:type="spellStart"/>
            <w:r w:rsidR="00A04A76" w:rsidRPr="0053420C">
              <w:rPr>
                <w:color w:val="000000"/>
              </w:rPr>
              <w:t>фагосомы</w:t>
            </w:r>
            <w:proofErr w:type="spellEnd"/>
          </w:p>
          <w:p w14:paraId="655CA904" w14:textId="4930F460" w:rsidR="00BD4C80" w:rsidRPr="00A04A76" w:rsidRDefault="004C4663" w:rsidP="00A04A76">
            <w:pPr>
              <w:pStyle w:val="af1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Ключ</w:t>
            </w:r>
            <w:r w:rsidR="00A04A76">
              <w:rPr>
                <w:color w:val="000000"/>
              </w:rPr>
              <w:t>: А</w:t>
            </w:r>
            <w:r>
              <w:rPr>
                <w:color w:val="000000"/>
              </w:rPr>
              <w:t xml:space="preserve">, </w:t>
            </w:r>
            <w:r w:rsidR="00A04A76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, </w:t>
            </w:r>
            <w:r w:rsidR="00A04A76"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, </w:t>
            </w:r>
            <w:r w:rsidR="00A04A76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, </w:t>
            </w:r>
            <w:r w:rsidR="00A04A76">
              <w:rPr>
                <w:color w:val="000000"/>
              </w:rPr>
              <w:t>Г</w:t>
            </w:r>
          </w:p>
        </w:tc>
      </w:tr>
      <w:tr w:rsidR="00A04A76" w14:paraId="0F0C4B84" w14:textId="77777777" w:rsidTr="00653644">
        <w:trPr>
          <w:trHeight w:val="1975"/>
        </w:trPr>
        <w:tc>
          <w:tcPr>
            <w:tcW w:w="3794" w:type="dxa"/>
          </w:tcPr>
          <w:p w14:paraId="16B4781D" w14:textId="77777777" w:rsidR="00A04A76" w:rsidRPr="004574F4" w:rsidRDefault="00A04A76" w:rsidP="00A04A76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4574F4">
              <w:rPr>
                <w:rFonts w:ascii="Times New Roman" w:hAnsi="Times New Roman" w:cs="Times New Roman"/>
                <w:bCs/>
              </w:rPr>
              <w:lastRenderedPageBreak/>
              <w:t>ПК 4.4 - Организовывать среду отвечающую, действующим санитарным правилам и нормам</w:t>
            </w:r>
          </w:p>
          <w:p w14:paraId="22C07494" w14:textId="77777777" w:rsidR="00A04A76" w:rsidRPr="0053420C" w:rsidRDefault="00A04A76" w:rsidP="00BD4C8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2" w:type="dxa"/>
          </w:tcPr>
          <w:p w14:paraId="466595AA" w14:textId="77777777" w:rsidR="00A04A76" w:rsidRPr="0053420C" w:rsidRDefault="00A04A76" w:rsidP="004574F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692755D" w14:textId="6323DFB2" w:rsidR="00A04A76" w:rsidRPr="0053420C" w:rsidRDefault="00A73AEF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. В какой одежде должен находиться студент в учебной комнате кафедры микробиологии?</w:t>
            </w:r>
          </w:p>
          <w:p w14:paraId="0BAD2550" w14:textId="2CB4194F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едицинская</w:t>
            </w:r>
            <w:proofErr w:type="gramEnd"/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халат</w:t>
            </w:r>
          </w:p>
          <w:p w14:paraId="0C7D2E34" w14:textId="0BCA7CAF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едицинская халат, медицинская шапка</w:t>
            </w:r>
          </w:p>
          <w:p w14:paraId="396246F3" w14:textId="27C27A75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едицинская халат, медицинская шапка, </w:t>
            </w:r>
            <w:proofErr w:type="spellStart"/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бейдж</w:t>
            </w:r>
            <w:proofErr w:type="spellEnd"/>
          </w:p>
          <w:p w14:paraId="0A48ABC0" w14:textId="46509F4B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едицинская халат, медицинская шапка, сменная обувь</w:t>
            </w:r>
          </w:p>
          <w:p w14:paraId="20F1A591" w14:textId="3B880744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Х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ирургический костюм</w:t>
            </w:r>
          </w:p>
          <w:p w14:paraId="716963B8" w14:textId="3F70E423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: Г</w:t>
            </w:r>
          </w:p>
          <w:p w14:paraId="732384F3" w14:textId="77777777" w:rsidR="00A04A76" w:rsidRPr="0053420C" w:rsidRDefault="00A04A76" w:rsidP="00A04A76">
            <w:pPr>
              <w:ind w:firstLine="0"/>
              <w:rPr>
                <w:rFonts w:ascii="Times New Roman" w:hAnsi="Times New Roman" w:cs="Times New Roman"/>
              </w:rPr>
            </w:pPr>
          </w:p>
          <w:p w14:paraId="34B048E7" w14:textId="7249903E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  <w:r w:rsidR="00A73AEF"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. При росте бактерий в жидких питательных средах могут наблюдаться:</w:t>
            </w:r>
          </w:p>
          <w:p w14:paraId="69E98BAD" w14:textId="5DBD364F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П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омутнение, образование пленок, появление осадка</w:t>
            </w:r>
          </w:p>
          <w:p w14:paraId="3FA049CF" w14:textId="718A3639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П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омутнение, образование пленок, появление пузырьков газа</w:t>
            </w:r>
          </w:p>
          <w:p w14:paraId="033C5B80" w14:textId="1BD1E48D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О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бразование пленок, изменение цвета среды</w:t>
            </w:r>
          </w:p>
          <w:p w14:paraId="3D8EF40C" w14:textId="09A90EC6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Т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олько появление осадка</w:t>
            </w:r>
          </w:p>
          <w:p w14:paraId="30355332" w14:textId="0C625633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О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бразование колоний</w:t>
            </w:r>
          </w:p>
          <w:p w14:paraId="08C55FB0" w14:textId="648C51A2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Ключ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16F49119" w14:textId="77777777" w:rsidR="00A04A76" w:rsidRPr="0053420C" w:rsidRDefault="00A04A76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F6F1B5D" w14:textId="0F30E55F" w:rsidR="00A04A76" w:rsidRPr="0053420C" w:rsidRDefault="00A73AEF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. Видимый невооруженным глазом рост потомства одной микробной клетки, отграниченный на (в) плотной питательной среде от других колоний:</w:t>
            </w:r>
          </w:p>
          <w:p w14:paraId="247989DE" w14:textId="79DA2B92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К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олония</w:t>
            </w:r>
          </w:p>
          <w:p w14:paraId="65AABD46" w14:textId="7B777556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Ч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истая культура</w:t>
            </w:r>
          </w:p>
          <w:p w14:paraId="622C0609" w14:textId="637BED41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Ш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тамм</w:t>
            </w:r>
          </w:p>
          <w:p w14:paraId="4DF07EC8" w14:textId="07C33BEE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К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ультура микроорганизмов</w:t>
            </w:r>
          </w:p>
          <w:p w14:paraId="1E3C8DA2" w14:textId="11F2401B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К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лон</w:t>
            </w:r>
          </w:p>
          <w:p w14:paraId="14124490" w14:textId="7259FFDC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1BDD1172" w14:textId="77777777" w:rsidR="00A04A76" w:rsidRPr="0053420C" w:rsidRDefault="00A04A76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AF300AF" w14:textId="160AD3BF" w:rsidR="00A04A76" w:rsidRPr="0053420C" w:rsidRDefault="00A73AEF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23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 xml:space="preserve">. Совокупность всех клеток микроорганизмов </w:t>
            </w:r>
            <w:proofErr w:type="gramStart"/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в</w:t>
            </w:r>
            <w:proofErr w:type="gramEnd"/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 xml:space="preserve"> (на) данной питательной среде называется</w:t>
            </w:r>
          </w:p>
          <w:p w14:paraId="276DEAE1" w14:textId="3E72723E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Ш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тамм микроорганизмов</w:t>
            </w:r>
          </w:p>
          <w:p w14:paraId="3ED88125" w14:textId="4BFB943A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К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ультура микроорганизмов</w:t>
            </w:r>
          </w:p>
          <w:p w14:paraId="12DF4641" w14:textId="23B5B67F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В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ид микроорганизмов</w:t>
            </w:r>
          </w:p>
          <w:p w14:paraId="1A96EEFA" w14:textId="19D45B75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К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олония микроорганизмов</w:t>
            </w:r>
          </w:p>
          <w:p w14:paraId="2B5AAB9D" w14:textId="730D9479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С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емейство микробов</w:t>
            </w:r>
          </w:p>
          <w:p w14:paraId="507661C1" w14:textId="5D7DD781" w:rsidR="00A04A76" w:rsidRPr="0053420C" w:rsidRDefault="004574F4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A04A76" w:rsidRPr="0053420C">
              <w:rPr>
                <w:rFonts w:ascii="Times New Roman" w:eastAsia="Calibri" w:hAnsi="Times New Roman" w:cs="Times New Roman"/>
                <w:lang w:eastAsia="en-US"/>
              </w:rPr>
              <w:t>: Б</w:t>
            </w:r>
          </w:p>
          <w:p w14:paraId="1CD50BB4" w14:textId="77777777" w:rsidR="00A04A76" w:rsidRPr="0053420C" w:rsidRDefault="00A04A76" w:rsidP="004574F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01F3A23E" w14:textId="033BF374" w:rsidR="00A04A76" w:rsidRPr="0053420C" w:rsidRDefault="00A73AEF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. Препараты микробного происхождения для восстановления нормальной микрофлоры кишечника:</w:t>
            </w:r>
          </w:p>
          <w:p w14:paraId="7AA3C6FD" w14:textId="4D3BD626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робиотики</w:t>
            </w:r>
            <w:proofErr w:type="spellEnd"/>
          </w:p>
          <w:p w14:paraId="7815C707" w14:textId="067147BC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акцины</w:t>
            </w:r>
          </w:p>
          <w:p w14:paraId="768156B1" w14:textId="1A05B7DC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инбиотики</w:t>
            </w:r>
            <w:proofErr w:type="spellEnd"/>
          </w:p>
          <w:p w14:paraId="5AE7CDF1" w14:textId="3E5EA180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етабиотики</w:t>
            </w:r>
            <w:proofErr w:type="spellEnd"/>
          </w:p>
          <w:p w14:paraId="09D48A52" w14:textId="7D7658AB" w:rsidR="00A04A76" w:rsidRPr="0053420C" w:rsidRDefault="004574F4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убиотики</w:t>
            </w:r>
            <w:proofErr w:type="spellEnd"/>
          </w:p>
          <w:p w14:paraId="39CB1141" w14:textId="19F9C789" w:rsidR="00A04A76" w:rsidRPr="0053420C" w:rsidRDefault="00343C1A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: А,</w:t>
            </w:r>
            <w:r w:rsidR="0014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 w:rsidR="0014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Г,</w:t>
            </w:r>
            <w:r w:rsidR="00142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14:paraId="3E61BD8F" w14:textId="77777777" w:rsidR="00A04A76" w:rsidRPr="0053420C" w:rsidRDefault="00A04A76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1F3B6" w14:textId="6538A020" w:rsidR="00A04A76" w:rsidRPr="0053420C" w:rsidRDefault="00A73AEF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. В состав </w:t>
            </w:r>
            <w:proofErr w:type="gramStart"/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кишечной</w:t>
            </w:r>
            <w:proofErr w:type="gramEnd"/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нормофлоры</w:t>
            </w:r>
            <w:proofErr w:type="spellEnd"/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 xml:space="preserve"> входят:</w:t>
            </w:r>
          </w:p>
          <w:p w14:paraId="33DF6203" w14:textId="75B9AD07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игеллы</w:t>
            </w:r>
            <w:proofErr w:type="spellEnd"/>
          </w:p>
          <w:p w14:paraId="1BBFDF37" w14:textId="48EBE311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ишечная палочка</w:t>
            </w:r>
          </w:p>
          <w:p w14:paraId="2AE2F774" w14:textId="47BFF538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актобактерии</w:t>
            </w:r>
            <w:proofErr w:type="spellEnd"/>
          </w:p>
          <w:p w14:paraId="603BF900" w14:textId="24722F88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альмонеллы</w:t>
            </w:r>
          </w:p>
          <w:p w14:paraId="77CC695C" w14:textId="1975A6EE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Б</w:t>
            </w:r>
            <w:r w:rsidR="00A04A76" w:rsidRPr="0053420C">
              <w:rPr>
                <w:rFonts w:ascii="Times New Roman" w:hAnsi="Times New Roman" w:cs="Times New Roman"/>
                <w:sz w:val="24"/>
                <w:szCs w:val="24"/>
              </w:rPr>
              <w:t>актероиды</w:t>
            </w:r>
          </w:p>
          <w:p w14:paraId="77F2F1FE" w14:textId="11374C07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Ключ</w:t>
            </w:r>
            <w:r w:rsidR="00A04A76" w:rsidRPr="0053420C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="00A04A76" w:rsidRPr="0053420C">
              <w:rPr>
                <w:rFonts w:ascii="Times New Roman" w:hAnsi="Times New Roman" w:cs="Times New Roman"/>
              </w:rPr>
              <w:t>Б</w:t>
            </w:r>
            <w:proofErr w:type="gramEnd"/>
            <w:r w:rsidR="00A04A76" w:rsidRPr="0053420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</w:rPr>
              <w:t>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</w:rPr>
              <w:t>Д</w:t>
            </w:r>
          </w:p>
          <w:p w14:paraId="3E3A9BFA" w14:textId="77777777" w:rsidR="00A04A76" w:rsidRPr="0053420C" w:rsidRDefault="00A04A76" w:rsidP="00A04A76">
            <w:pPr>
              <w:ind w:firstLine="0"/>
              <w:rPr>
                <w:rFonts w:ascii="Times New Roman" w:hAnsi="Times New Roman" w:cs="Times New Roman"/>
              </w:rPr>
            </w:pPr>
          </w:p>
          <w:p w14:paraId="697EA5A7" w14:textId="578E9772" w:rsidR="00A04A76" w:rsidRPr="0053420C" w:rsidRDefault="00A73AEF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04A76" w:rsidRPr="0053420C">
              <w:rPr>
                <w:rFonts w:ascii="Times New Roman" w:hAnsi="Times New Roman" w:cs="Times New Roman"/>
              </w:rPr>
              <w:t>. Какие методы культивирования вируса применяются?</w:t>
            </w:r>
          </w:p>
          <w:p w14:paraId="3AA5DDB9" w14:textId="69616EE9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З</w:t>
            </w:r>
            <w:r w:rsidR="00A04A76" w:rsidRPr="0053420C">
              <w:rPr>
                <w:rFonts w:ascii="Times New Roman" w:hAnsi="Times New Roman" w:cs="Times New Roman"/>
              </w:rPr>
              <w:t>аражение лабораторных животных</w:t>
            </w:r>
          </w:p>
          <w:p w14:paraId="0837C4D2" w14:textId="41BB9A51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</w:t>
            </w:r>
            <w:r w:rsidR="00A04A76" w:rsidRPr="0053420C">
              <w:rPr>
                <w:rFonts w:ascii="Times New Roman" w:hAnsi="Times New Roman" w:cs="Times New Roman"/>
              </w:rPr>
              <w:t>ыращивание на МПА</w:t>
            </w:r>
          </w:p>
          <w:p w14:paraId="5E86721F" w14:textId="1296269B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З</w:t>
            </w:r>
            <w:r w:rsidR="00A04A76" w:rsidRPr="0053420C">
              <w:rPr>
                <w:rFonts w:ascii="Times New Roman" w:hAnsi="Times New Roman" w:cs="Times New Roman"/>
              </w:rPr>
              <w:t>аражение культур тканей</w:t>
            </w:r>
          </w:p>
          <w:p w14:paraId="66D4F430" w14:textId="0F6A8460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З</w:t>
            </w:r>
            <w:r w:rsidR="00A04A76" w:rsidRPr="0053420C">
              <w:rPr>
                <w:rFonts w:ascii="Times New Roman" w:hAnsi="Times New Roman" w:cs="Times New Roman"/>
              </w:rPr>
              <w:t>аражение эритроцита</w:t>
            </w:r>
          </w:p>
          <w:p w14:paraId="12A8C8FB" w14:textId="54DC1ADB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З</w:t>
            </w:r>
            <w:r w:rsidR="00A04A76" w:rsidRPr="0053420C">
              <w:rPr>
                <w:rFonts w:ascii="Times New Roman" w:hAnsi="Times New Roman" w:cs="Times New Roman"/>
              </w:rPr>
              <w:t>аражение куриных эмбрионов</w:t>
            </w:r>
          </w:p>
          <w:p w14:paraId="7032FC1A" w14:textId="095ED633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</w:t>
            </w:r>
            <w:r w:rsidR="00A04A76" w:rsidRPr="0053420C">
              <w:rPr>
                <w:rFonts w:ascii="Times New Roman" w:hAnsi="Times New Roman" w:cs="Times New Roman"/>
              </w:rPr>
              <w:t>: 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</w:rPr>
              <w:t>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</w:rPr>
              <w:t>Д</w:t>
            </w:r>
          </w:p>
          <w:p w14:paraId="6EFE771D" w14:textId="77777777" w:rsidR="00A04A76" w:rsidRPr="0053420C" w:rsidRDefault="00A04A76" w:rsidP="00A04A76">
            <w:pPr>
              <w:ind w:firstLine="0"/>
              <w:rPr>
                <w:rFonts w:ascii="Times New Roman" w:hAnsi="Times New Roman" w:cs="Times New Roman"/>
              </w:rPr>
            </w:pPr>
          </w:p>
          <w:p w14:paraId="332C9589" w14:textId="71359B7F" w:rsidR="00A04A76" w:rsidRPr="0053420C" w:rsidRDefault="00A73AEF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Исследуемым материалом при подозрении на туляремию может быть: </w:t>
            </w:r>
          </w:p>
          <w:p w14:paraId="5071884D" w14:textId="509079D8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К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ровь </w:t>
            </w:r>
          </w:p>
          <w:p w14:paraId="2E86E284" w14:textId="48E5C844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унктат</w:t>
            </w:r>
            <w:proofErr w:type="spellEnd"/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бубонов</w:t>
            </w:r>
          </w:p>
          <w:p w14:paraId="07ACB50D" w14:textId="3E7D2589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С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оскоб со дна язвы</w:t>
            </w:r>
          </w:p>
          <w:p w14:paraId="07AA7810" w14:textId="37D5E6DA" w:rsidR="00A04A76" w:rsidRPr="0053420C" w:rsidRDefault="00142722" w:rsidP="00A04A76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М</w:t>
            </w:r>
            <w:r w:rsidR="00A04A76" w:rsidRPr="0053420C">
              <w:rPr>
                <w:rFonts w:ascii="Times New Roman" w:hAnsi="Times New Roman" w:cs="Times New Roman"/>
                <w:bCs/>
                <w:sz w:val="24"/>
                <w:szCs w:val="24"/>
              </w:rPr>
              <w:t>окрота</w:t>
            </w:r>
          </w:p>
          <w:p w14:paraId="31CCA41A" w14:textId="229F184A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Д) Л</w:t>
            </w:r>
            <w:r w:rsidR="00A04A76" w:rsidRPr="0053420C">
              <w:rPr>
                <w:rFonts w:ascii="Times New Roman" w:hAnsi="Times New Roman" w:cs="Times New Roman"/>
                <w:bCs/>
              </w:rPr>
              <w:t>иквор</w:t>
            </w:r>
          </w:p>
          <w:p w14:paraId="12C04C52" w14:textId="222B3D83" w:rsidR="00A04A76" w:rsidRPr="0053420C" w:rsidRDefault="00142722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</w:t>
            </w:r>
            <w:r w:rsidR="00A04A76" w:rsidRPr="0053420C">
              <w:rPr>
                <w:rFonts w:ascii="Times New Roman" w:hAnsi="Times New Roman" w:cs="Times New Roman"/>
                <w:bCs/>
              </w:rPr>
              <w:t>: А,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  <w:bCs/>
              </w:rPr>
              <w:t>Б,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  <w:bCs/>
              </w:rPr>
              <w:t>В,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04A76" w:rsidRPr="0053420C">
              <w:rPr>
                <w:rFonts w:ascii="Times New Roman" w:hAnsi="Times New Roman" w:cs="Times New Roman"/>
                <w:bCs/>
              </w:rPr>
              <w:t>Г</w:t>
            </w:r>
          </w:p>
          <w:p w14:paraId="341E5C86" w14:textId="77777777" w:rsidR="00653644" w:rsidRDefault="00653644" w:rsidP="0014272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0D355E5D" w14:textId="77777777" w:rsidR="00A04A76" w:rsidRPr="0053420C" w:rsidRDefault="00A04A76" w:rsidP="0014272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установление соответствия</w:t>
            </w:r>
          </w:p>
          <w:p w14:paraId="04E565C9" w14:textId="77777777" w:rsidR="00A04A76" w:rsidRPr="0053420C" w:rsidRDefault="00A04A76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tbl>
            <w:tblPr>
              <w:tblStyle w:val="ae"/>
              <w:tblW w:w="9345" w:type="dxa"/>
              <w:tblLook w:val="04A0" w:firstRow="1" w:lastRow="0" w:firstColumn="1" w:lastColumn="0" w:noHBand="0" w:noVBand="1"/>
            </w:tblPr>
            <w:tblGrid>
              <w:gridCol w:w="4673"/>
              <w:gridCol w:w="4672"/>
            </w:tblGrid>
            <w:tr w:rsidR="00A04A76" w:rsidRPr="0053420C" w14:paraId="62429F6C" w14:textId="77777777" w:rsidTr="00142722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E7B07" w14:textId="598F03EB" w:rsidR="00A04A76" w:rsidRPr="0053420C" w:rsidRDefault="00A73AEF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Значение препаратов для восстановления нормальной микрофлоры кишечника</w:t>
                  </w:r>
                </w:p>
              </w:tc>
            </w:tr>
            <w:tr w:rsidR="00A04A76" w:rsidRPr="0053420C" w14:paraId="262D1B94" w14:textId="77777777" w:rsidTr="00142722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0EAD105" w14:textId="782A20B8" w:rsidR="00A04A76" w:rsidRPr="00142722" w:rsidRDefault="00142722" w:rsidP="00142722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2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робиотики</w:t>
                  </w:r>
                  <w:proofErr w:type="spellEnd"/>
                  <w:r w:rsidR="00A04A76" w:rsidRPr="00142722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B617E0A" w14:textId="4B59697F" w:rsidR="00A04A76" w:rsidRPr="0053420C" w:rsidRDefault="00142722" w:rsidP="00142722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робиотики</w:t>
                  </w:r>
                  <w:proofErr w:type="spellEnd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вместе с </w:t>
                  </w:r>
                  <w:proofErr w:type="spellStart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пребиотиками</w:t>
                  </w:r>
                  <w:proofErr w:type="spellEnd"/>
                </w:p>
              </w:tc>
            </w:tr>
            <w:tr w:rsidR="00A04A76" w:rsidRPr="0053420C" w14:paraId="46E0166B" w14:textId="77777777" w:rsidTr="00142722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B87BD5B" w14:textId="582BB851" w:rsidR="00A04A76" w:rsidRPr="0053420C" w:rsidRDefault="00142722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ребиотики</w:t>
                  </w:r>
                  <w:proofErr w:type="spellEnd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1781591" w14:textId="38C3BDE9" w:rsidR="00A04A76" w:rsidRPr="0053420C" w:rsidRDefault="00142722" w:rsidP="00142722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В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ещества микробного метаболизма</w:t>
                  </w:r>
                </w:p>
              </w:tc>
            </w:tr>
            <w:tr w:rsidR="00A04A76" w:rsidRPr="0053420C" w14:paraId="55736307" w14:textId="77777777" w:rsidTr="00142722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DC8F04C" w14:textId="1C84E449" w:rsidR="00A04A76" w:rsidRPr="0053420C" w:rsidRDefault="00142722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инбиотики</w:t>
                  </w:r>
                  <w:proofErr w:type="spellEnd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0B75CE4" w14:textId="180D9CA2" w:rsidR="00A04A76" w:rsidRPr="0053420C" w:rsidRDefault="00142722" w:rsidP="0014272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В. И</w:t>
                  </w:r>
                  <w:r w:rsidR="00A04A76" w:rsidRPr="0053420C">
                    <w:rPr>
                      <w:rFonts w:ascii="Times New Roman" w:hAnsi="Times New Roman" w:cs="Times New Roman"/>
                    </w:rPr>
                    <w:t xml:space="preserve">скусственно выращенные </w:t>
                  </w:r>
                  <w:proofErr w:type="spellStart"/>
                  <w:r w:rsidR="00A04A76" w:rsidRPr="0053420C">
                    <w:rPr>
                      <w:rFonts w:ascii="Times New Roman" w:hAnsi="Times New Roman" w:cs="Times New Roman"/>
                    </w:rPr>
                    <w:t>эубиотики</w:t>
                  </w:r>
                  <w:proofErr w:type="spellEnd"/>
                </w:p>
              </w:tc>
            </w:tr>
            <w:tr w:rsidR="00A04A76" w:rsidRPr="0053420C" w14:paraId="3A24020A" w14:textId="77777777" w:rsidTr="00142722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6AAF955" w14:textId="7B84DBBB" w:rsidR="00A04A76" w:rsidRPr="0053420C" w:rsidRDefault="00142722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етабиотики</w:t>
                  </w:r>
                  <w:proofErr w:type="spellEnd"/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82BFA09" w14:textId="1D99C832" w:rsidR="00A04A76" w:rsidRPr="0053420C" w:rsidRDefault="00142722" w:rsidP="00142722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Г. В</w:t>
                  </w:r>
                  <w:r w:rsidR="00A04A76" w:rsidRPr="0053420C">
                    <w:rPr>
                      <w:rFonts w:ascii="Times New Roman" w:hAnsi="Times New Roman" w:cs="Times New Roman"/>
                    </w:rPr>
                    <w:t xml:space="preserve">ещества немикробного происхождения, способствующие росту </w:t>
                  </w:r>
                  <w:proofErr w:type="spellStart"/>
                  <w:r w:rsidR="00A04A76" w:rsidRPr="0053420C">
                    <w:rPr>
                      <w:rFonts w:ascii="Times New Roman" w:hAnsi="Times New Roman" w:cs="Times New Roman"/>
                    </w:rPr>
                    <w:t>эубиотиков</w:t>
                  </w:r>
                  <w:proofErr w:type="spellEnd"/>
                </w:p>
              </w:tc>
            </w:tr>
            <w:tr w:rsidR="00A04A76" w:rsidRPr="0053420C" w14:paraId="467F4657" w14:textId="77777777" w:rsidTr="00142722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EFA26" w14:textId="03750D24" w:rsidR="00A04A76" w:rsidRPr="0053420C" w:rsidRDefault="00142722" w:rsidP="0014272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Ключ</w:t>
                  </w:r>
                  <w:r w:rsidR="00A04A76" w:rsidRPr="0053420C">
                    <w:rPr>
                      <w:rFonts w:ascii="Times New Roman" w:hAnsi="Times New Roman" w:cs="Times New Roman"/>
                    </w:rPr>
                    <w:t>: 1 – В, 2 – Г, 3 – А, 4 – Б</w:t>
                  </w:r>
                </w:p>
              </w:tc>
            </w:tr>
          </w:tbl>
          <w:p w14:paraId="1BBA5CD6" w14:textId="77777777" w:rsidR="00A04A76" w:rsidRPr="0053420C" w:rsidRDefault="00A04A76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tbl>
            <w:tblPr>
              <w:tblStyle w:val="ae"/>
              <w:tblW w:w="9345" w:type="dxa"/>
              <w:tblLook w:val="04A0" w:firstRow="1" w:lastRow="0" w:firstColumn="1" w:lastColumn="0" w:noHBand="0" w:noVBand="1"/>
            </w:tblPr>
            <w:tblGrid>
              <w:gridCol w:w="4673"/>
              <w:gridCol w:w="4672"/>
            </w:tblGrid>
            <w:tr w:rsidR="00A04A76" w:rsidRPr="0053420C" w14:paraId="211C88C4" w14:textId="77777777" w:rsidTr="00142722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8406D" w14:textId="784F11CB" w:rsidR="00A04A76" w:rsidRPr="0053420C" w:rsidRDefault="00A73AEF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К какой группе препаратов относятся:</w:t>
                  </w:r>
                </w:p>
              </w:tc>
            </w:tr>
            <w:tr w:rsidR="00A04A76" w:rsidRPr="0053420C" w14:paraId="26DCCD53" w14:textId="77777777" w:rsidTr="00142722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EB781A5" w14:textId="67F0262B" w:rsidR="00A04A76" w:rsidRPr="0053420C" w:rsidRDefault="00142722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робиотики</w:t>
                  </w:r>
                  <w:proofErr w:type="spellEnd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вместе с </w:t>
                  </w:r>
                  <w:proofErr w:type="spellStart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пребиотиками</w:t>
                  </w:r>
                  <w:proofErr w:type="spellEnd"/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0F58ADB" w14:textId="11046E38" w:rsidR="00A04A76" w:rsidRPr="0053420C" w:rsidRDefault="00A04A76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142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1427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робиотики</w:t>
                  </w:r>
                  <w:proofErr w:type="spellEnd"/>
                  <w:r w:rsidRPr="00142722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04A76" w:rsidRPr="0053420C" w14:paraId="28BA9E64" w14:textId="77777777" w:rsidTr="00142722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BDB3DA" w14:textId="58F32ED5" w:rsidR="00A04A76" w:rsidRPr="0053420C" w:rsidRDefault="00142722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В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ещества микробного метаболизма</w:t>
                  </w:r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BA9B612" w14:textId="1730E155" w:rsidR="00A04A76" w:rsidRPr="0053420C" w:rsidRDefault="00142722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ребиотики</w:t>
                  </w:r>
                  <w:proofErr w:type="spellEnd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A04A76" w:rsidRPr="0053420C" w14:paraId="612F370D" w14:textId="77777777" w:rsidTr="00142722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A5B319B" w14:textId="7C33F729" w:rsidR="00A04A76" w:rsidRPr="0053420C" w:rsidRDefault="00142722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И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скусственно выращенные </w:t>
                  </w:r>
                  <w:proofErr w:type="spellStart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эубиотики</w:t>
                  </w:r>
                  <w:proofErr w:type="spellEnd"/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78AC187" w14:textId="62AE9C1C" w:rsidR="00A04A76" w:rsidRPr="0053420C" w:rsidRDefault="00142722" w:rsidP="00A04A7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="00A04A76" w:rsidRPr="0053420C">
                    <w:rPr>
                      <w:rFonts w:ascii="Times New Roman" w:hAnsi="Times New Roman" w:cs="Times New Roman"/>
                    </w:rPr>
                    <w:t>инбиотики</w:t>
                  </w:r>
                  <w:proofErr w:type="spellEnd"/>
                  <w:r w:rsidR="00A04A76" w:rsidRPr="0053420C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</w:tc>
            </w:tr>
            <w:tr w:rsidR="00A04A76" w:rsidRPr="0053420C" w14:paraId="33E96328" w14:textId="77777777" w:rsidTr="00142722">
              <w:tc>
                <w:tcPr>
                  <w:tcW w:w="46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B5FD3D9" w14:textId="3C602F6C" w:rsidR="00A04A76" w:rsidRPr="0053420C" w:rsidRDefault="00142722" w:rsidP="00A04A76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4. В</w:t>
                  </w:r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ещества немикробного происхождения, способствующие росту </w:t>
                  </w:r>
                  <w:proofErr w:type="spellStart"/>
                  <w:r w:rsidR="00A04A76" w:rsidRPr="005342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эубиотиков</w:t>
                  </w:r>
                  <w:proofErr w:type="spellEnd"/>
                </w:p>
              </w:tc>
              <w:tc>
                <w:tcPr>
                  <w:tcW w:w="467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4F1BC6" w14:textId="6A88C51E" w:rsidR="00A04A76" w:rsidRPr="0053420C" w:rsidRDefault="00142722" w:rsidP="00A04A76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Г.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="00A04A76" w:rsidRPr="0053420C">
                    <w:rPr>
                      <w:rFonts w:ascii="Times New Roman" w:hAnsi="Times New Roman" w:cs="Times New Roman"/>
                    </w:rPr>
                    <w:t>етабиотики</w:t>
                  </w:r>
                  <w:proofErr w:type="spellEnd"/>
                </w:p>
              </w:tc>
            </w:tr>
            <w:tr w:rsidR="00A04A76" w:rsidRPr="0053420C" w14:paraId="2867F78F" w14:textId="77777777" w:rsidTr="00142722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DC269" w14:textId="21BAD6E6" w:rsidR="00A04A76" w:rsidRPr="0053420C" w:rsidRDefault="00142722" w:rsidP="00142722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Ключ</w:t>
                  </w:r>
                  <w:r w:rsidR="00A04A76" w:rsidRPr="0053420C">
                    <w:rPr>
                      <w:rFonts w:ascii="Times New Roman" w:hAnsi="Times New Roman" w:cs="Times New Roman"/>
                    </w:rPr>
                    <w:t>: 1 – В, 2 – Г, 3 – А, 4 – Б</w:t>
                  </w:r>
                </w:p>
              </w:tc>
            </w:tr>
          </w:tbl>
          <w:p w14:paraId="4EAF4D60" w14:textId="77777777" w:rsidR="00A04A76" w:rsidRPr="0053420C" w:rsidRDefault="00A04A76" w:rsidP="0014272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последовательность действий</w:t>
            </w:r>
          </w:p>
          <w:p w14:paraId="3638496C" w14:textId="77777777" w:rsidR="00A04A76" w:rsidRPr="0053420C" w:rsidRDefault="00A04A76" w:rsidP="00A04A76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14:paraId="28657D24" w14:textId="608B0C3B" w:rsidR="00A04A76" w:rsidRPr="0053420C" w:rsidRDefault="00A73AEF" w:rsidP="00A04A7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04A76" w:rsidRPr="0053420C">
              <w:rPr>
                <w:rFonts w:ascii="Times New Roman" w:hAnsi="Times New Roman" w:cs="Times New Roman"/>
              </w:rPr>
              <w:t>. Определите последовательность действий при исследовании материала от больного при реализации вирусологического метода диагностики:</w:t>
            </w:r>
          </w:p>
          <w:p w14:paraId="587E9DCD" w14:textId="6B8128C0" w:rsidR="00A04A76" w:rsidRPr="0053420C" w:rsidRDefault="00142722" w:rsidP="0014272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</w:t>
            </w:r>
            <w:r w:rsidR="00A04A76" w:rsidRPr="0053420C">
              <w:rPr>
                <w:rFonts w:ascii="Times New Roman" w:hAnsi="Times New Roman" w:cs="Times New Roman"/>
              </w:rPr>
              <w:t xml:space="preserve"> Материал профильтровать</w:t>
            </w:r>
          </w:p>
          <w:p w14:paraId="0C78A581" w14:textId="0AD2987B" w:rsidR="00A04A76" w:rsidRPr="0053420C" w:rsidRDefault="00142722" w:rsidP="0014272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</w:t>
            </w:r>
            <w:r w:rsidR="00A04A76" w:rsidRPr="0053420C">
              <w:rPr>
                <w:rFonts w:ascii="Times New Roman" w:hAnsi="Times New Roman" w:cs="Times New Roman"/>
              </w:rPr>
              <w:t xml:space="preserve"> Концентрировать центрифугированием  </w:t>
            </w:r>
          </w:p>
          <w:p w14:paraId="0B720C26" w14:textId="0566DF8A" w:rsidR="00A04A76" w:rsidRPr="0053420C" w:rsidRDefault="00142722" w:rsidP="0014272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</w:t>
            </w:r>
            <w:r w:rsidR="00A04A76" w:rsidRPr="0053420C">
              <w:rPr>
                <w:rFonts w:ascii="Times New Roman" w:hAnsi="Times New Roman" w:cs="Times New Roman"/>
              </w:rPr>
              <w:t xml:space="preserve"> Заразить куриный эмбрион или лабораторное животное, или культуру клеток, в зависимости от культивируемого вируса</w:t>
            </w:r>
          </w:p>
          <w:p w14:paraId="3148CFD1" w14:textId="16A2558F" w:rsidR="00A04A76" w:rsidRPr="0053420C" w:rsidRDefault="00142722" w:rsidP="0014272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</w:t>
            </w:r>
            <w:r w:rsidR="00A04A76" w:rsidRPr="0053420C">
              <w:rPr>
                <w:rFonts w:ascii="Times New Roman" w:hAnsi="Times New Roman" w:cs="Times New Roman"/>
              </w:rPr>
              <w:t xml:space="preserve"> Идентифицировать возбудителя</w:t>
            </w:r>
          </w:p>
          <w:p w14:paraId="51595FBD" w14:textId="16C1C13D" w:rsidR="00A04A76" w:rsidRPr="0053420C" w:rsidRDefault="00142722" w:rsidP="0014272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</w:t>
            </w:r>
            <w:r w:rsidR="00A04A76" w:rsidRPr="0053420C">
              <w:rPr>
                <w:rFonts w:ascii="Times New Roman" w:hAnsi="Times New Roman" w:cs="Times New Roman"/>
              </w:rPr>
              <w:t xml:space="preserve"> Обработать антибиотиками </w:t>
            </w:r>
          </w:p>
          <w:p w14:paraId="4C450637" w14:textId="30A75533" w:rsidR="00A04A76" w:rsidRPr="00A04A76" w:rsidRDefault="00142722" w:rsidP="0014272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Ключ</w:t>
            </w:r>
            <w:r w:rsidR="00A04A76">
              <w:rPr>
                <w:rFonts w:ascii="Times New Roman" w:hAnsi="Times New Roman" w:cs="Times New Roman"/>
              </w:rPr>
              <w:t>: 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4A76">
              <w:rPr>
                <w:rFonts w:ascii="Times New Roman" w:hAnsi="Times New Roman" w:cs="Times New Roman"/>
              </w:rPr>
              <w:t>Д,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4A76">
              <w:rPr>
                <w:rFonts w:ascii="Times New Roman" w:hAnsi="Times New Roman" w:cs="Times New Roman"/>
              </w:rPr>
              <w:t>Б,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4A76">
              <w:rPr>
                <w:rFonts w:ascii="Times New Roman" w:hAnsi="Times New Roman" w:cs="Times New Roman"/>
              </w:rPr>
              <w:t>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4A76">
              <w:rPr>
                <w:rFonts w:ascii="Times New Roman" w:hAnsi="Times New Roman" w:cs="Times New Roman"/>
              </w:rPr>
              <w:t>Г</w:t>
            </w:r>
          </w:p>
        </w:tc>
      </w:tr>
    </w:tbl>
    <w:p w14:paraId="2AAE68F3" w14:textId="77777777" w:rsidR="00CC00AD" w:rsidRDefault="00CC00AD" w:rsidP="0053420C">
      <w:pPr>
        <w:ind w:firstLine="0"/>
        <w:jc w:val="center"/>
        <w:rPr>
          <w:rFonts w:ascii="Times New Roman" w:hAnsi="Times New Roman" w:cs="Times New Roman"/>
          <w:b/>
        </w:rPr>
        <w:sectPr w:rsidR="00CC00AD" w:rsidSect="00CC00AD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570610D2" w14:textId="7AEA0E2A" w:rsidR="00B15782" w:rsidRDefault="00B15782" w:rsidP="00B15782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14:paraId="685A4D83" w14:textId="77777777" w:rsidR="00A73AEF" w:rsidRDefault="00A73AEF" w:rsidP="00B15782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lang w:eastAsia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94"/>
        <w:gridCol w:w="10992"/>
      </w:tblGrid>
      <w:tr w:rsidR="00B15782" w:rsidRPr="007A062C" w14:paraId="0701417F" w14:textId="77777777" w:rsidTr="00B15782">
        <w:tc>
          <w:tcPr>
            <w:tcW w:w="3794" w:type="dxa"/>
          </w:tcPr>
          <w:p w14:paraId="386769BC" w14:textId="22DEED3D" w:rsidR="00B15782" w:rsidRPr="002F194A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2F194A">
              <w:rPr>
                <w:rFonts w:ascii="Times New Roman" w:hAnsi="Times New Roman" w:cs="Times New Roman"/>
              </w:rPr>
              <w:t>ОК</w:t>
            </w:r>
            <w:proofErr w:type="gramEnd"/>
            <w:r w:rsidRPr="002F194A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0992" w:type="dxa"/>
          </w:tcPr>
          <w:p w14:paraId="3961A413" w14:textId="77777777" w:rsidR="00B15782" w:rsidRPr="0053420C" w:rsidRDefault="00B15782" w:rsidP="002F194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43A4FD18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hAnsi="Times New Roman" w:cs="Times New Roman"/>
              </w:rPr>
              <w:t>1.</w:t>
            </w:r>
            <w:r w:rsidRPr="0053420C">
              <w:rPr>
                <w:rFonts w:ascii="Times New Roman" w:eastAsia="Calibri" w:hAnsi="Times New Roman" w:cs="Times New Roman"/>
                <w:lang w:eastAsia="en-US"/>
              </w:rPr>
              <w:t xml:space="preserve">Эукариоты отличаются </w:t>
            </w:r>
            <w:proofErr w:type="gramStart"/>
            <w:r w:rsidRPr="0053420C">
              <w:rPr>
                <w:rFonts w:ascii="Times New Roman" w:eastAsia="Calibri" w:hAnsi="Times New Roman" w:cs="Times New Roman"/>
                <w:lang w:eastAsia="en-US"/>
              </w:rPr>
              <w:t>от</w:t>
            </w:r>
            <w:proofErr w:type="gramEnd"/>
            <w:r w:rsidRPr="0053420C">
              <w:rPr>
                <w:rFonts w:ascii="Times New Roman" w:eastAsia="Calibri" w:hAnsi="Times New Roman" w:cs="Times New Roman"/>
                <w:lang w:eastAsia="en-US"/>
              </w:rPr>
              <w:t xml:space="preserve"> прокариот:</w:t>
            </w:r>
          </w:p>
          <w:p w14:paraId="2B8E4DC6" w14:textId="04FA93AC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Н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аличием дифференцированного ядра</w:t>
            </w:r>
          </w:p>
          <w:p w14:paraId="0D4A666C" w14:textId="6873D0B4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Н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аличием рибосом</w:t>
            </w:r>
          </w:p>
          <w:p w14:paraId="7A47E744" w14:textId="41518F9A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Н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аличием систем мобилизации энергии</w:t>
            </w:r>
          </w:p>
          <w:p w14:paraId="33801816" w14:textId="6534AE96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Т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ипом дыхания</w:t>
            </w:r>
          </w:p>
          <w:p w14:paraId="5428CB8C" w14:textId="5405C9FE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Д) В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сем перечисленным</w:t>
            </w:r>
          </w:p>
          <w:p w14:paraId="3C15A59B" w14:textId="4147512E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257F0CCB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161A874A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>2.К прокариотам не относятся:</w:t>
            </w:r>
          </w:p>
          <w:p w14:paraId="12C4D68F" w14:textId="13ACD905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А) В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ирусы</w:t>
            </w:r>
          </w:p>
          <w:p w14:paraId="2467FA07" w14:textId="2ED85086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Б) А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ктиномицеты</w:t>
            </w:r>
          </w:p>
          <w:p w14:paraId="43EF9C5C" w14:textId="36496815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В)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Э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убактерии</w:t>
            </w:r>
            <w:proofErr w:type="spellEnd"/>
          </w:p>
          <w:p w14:paraId="5A4E49A4" w14:textId="0254C7F3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Г)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ине-зеленые водоросли</w:t>
            </w:r>
          </w:p>
          <w:p w14:paraId="086BF8B7" w14:textId="3E16F0A9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Д) Р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иккетсии</w:t>
            </w:r>
          </w:p>
          <w:p w14:paraId="313139AE" w14:textId="364D91E5" w:rsidR="00B15782" w:rsidRPr="0053420C" w:rsidRDefault="002F194A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7D05D29C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636D9BF5" w14:textId="77777777" w:rsidR="00B15782" w:rsidRPr="0053420C" w:rsidRDefault="00B15782" w:rsidP="005C2C7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7F04F0EC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B9B95A7" w14:textId="5502294C" w:rsidR="00B15782" w:rsidRPr="0053420C" w:rsidRDefault="002606C8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.Какие из перечисленных компонентов не встречаются у бактерий?</w:t>
            </w:r>
          </w:p>
          <w:p w14:paraId="1AC914B1" w14:textId="1BA55C77" w:rsidR="00B15782" w:rsidRPr="0053420C" w:rsidRDefault="005C2C70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К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леточная стенка</w:t>
            </w:r>
          </w:p>
          <w:p w14:paraId="2F2B88DE" w14:textId="126939DB" w:rsidR="00B15782" w:rsidRPr="0053420C" w:rsidRDefault="005C2C70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Б)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Л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ипосомы</w:t>
            </w:r>
            <w:proofErr w:type="spellEnd"/>
          </w:p>
          <w:p w14:paraId="342E79D3" w14:textId="03486F31" w:rsidR="00B15782" w:rsidRPr="0053420C" w:rsidRDefault="005C2C70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В)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М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езосомы</w:t>
            </w:r>
            <w:proofErr w:type="spellEnd"/>
          </w:p>
          <w:p w14:paraId="760470EF" w14:textId="642A1CCF" w:rsidR="00B15782" w:rsidRPr="0053420C" w:rsidRDefault="005C2C70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М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итохондрии</w:t>
            </w:r>
          </w:p>
          <w:p w14:paraId="236D8680" w14:textId="41608F3E" w:rsidR="00B15782" w:rsidRPr="0053420C" w:rsidRDefault="005C2C70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Р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ибосомы 70S </w:t>
            </w:r>
          </w:p>
          <w:p w14:paraId="3BCD91C6" w14:textId="0B70D5FF" w:rsidR="00B15782" w:rsidRPr="0053420C" w:rsidRDefault="005C2C70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proofErr w:type="gram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Б</w:t>
            </w:r>
            <w:proofErr w:type="gram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, Г</w:t>
            </w:r>
          </w:p>
          <w:p w14:paraId="585E3863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1A6178A" w14:textId="7DA31CE6" w:rsidR="00B15782" w:rsidRPr="0053420C" w:rsidRDefault="002606C8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.Какие из перечисленных компонентов не встречаются у бактерий?</w:t>
            </w:r>
          </w:p>
          <w:p w14:paraId="4BE1E059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 xml:space="preserve">А) </w:t>
            </w:r>
            <w:proofErr w:type="spellStart"/>
            <w:r w:rsidRPr="0053420C">
              <w:rPr>
                <w:rFonts w:ascii="Times New Roman" w:eastAsia="Calibri" w:hAnsi="Times New Roman" w:cs="Times New Roman"/>
                <w:lang w:eastAsia="en-US"/>
              </w:rPr>
              <w:t>нуклеоид</w:t>
            </w:r>
            <w:proofErr w:type="spellEnd"/>
          </w:p>
          <w:p w14:paraId="3368A0A8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>Б) митохондрии</w:t>
            </w:r>
          </w:p>
          <w:p w14:paraId="4FE81D34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 xml:space="preserve">В) </w:t>
            </w:r>
            <w:proofErr w:type="spellStart"/>
            <w:r w:rsidRPr="0053420C">
              <w:rPr>
                <w:rFonts w:ascii="Times New Roman" w:eastAsia="Calibri" w:hAnsi="Times New Roman" w:cs="Times New Roman"/>
                <w:lang w:eastAsia="en-US"/>
              </w:rPr>
              <w:t>пептидогликан</w:t>
            </w:r>
            <w:proofErr w:type="spellEnd"/>
          </w:p>
          <w:p w14:paraId="16B53B5F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Г) </w:t>
            </w:r>
            <w:proofErr w:type="spellStart"/>
            <w:r w:rsidRPr="0053420C">
              <w:rPr>
                <w:rFonts w:ascii="Times New Roman" w:eastAsia="Calibri" w:hAnsi="Times New Roman" w:cs="Times New Roman"/>
                <w:lang w:eastAsia="en-US"/>
              </w:rPr>
              <w:t>профаг</w:t>
            </w:r>
            <w:proofErr w:type="spellEnd"/>
          </w:p>
          <w:p w14:paraId="41B35911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 xml:space="preserve">Д) </w:t>
            </w:r>
            <w:proofErr w:type="spellStart"/>
            <w:r w:rsidRPr="0053420C">
              <w:rPr>
                <w:rFonts w:ascii="Times New Roman" w:eastAsia="Calibri" w:hAnsi="Times New Roman" w:cs="Times New Roman"/>
                <w:lang w:eastAsia="en-US"/>
              </w:rPr>
              <w:t>цитоскелет</w:t>
            </w:r>
            <w:proofErr w:type="spellEnd"/>
          </w:p>
          <w:p w14:paraId="725020A5" w14:textId="79C6D2B4" w:rsidR="00B15782" w:rsidRPr="002606C8" w:rsidRDefault="005C2C70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proofErr w:type="gram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Б</w:t>
            </w:r>
            <w:proofErr w:type="gram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, Д</w:t>
            </w:r>
          </w:p>
        </w:tc>
      </w:tr>
      <w:tr w:rsidR="00B15782" w14:paraId="1ACE8D3C" w14:textId="77777777" w:rsidTr="00B15782">
        <w:tc>
          <w:tcPr>
            <w:tcW w:w="3794" w:type="dxa"/>
          </w:tcPr>
          <w:p w14:paraId="6995394E" w14:textId="77777777" w:rsidR="00B15782" w:rsidRPr="001F307F" w:rsidRDefault="00B15782" w:rsidP="001F307F">
            <w:pPr>
              <w:ind w:firstLine="0"/>
              <w:rPr>
                <w:rFonts w:ascii="Times New Roman" w:hAnsi="Times New Roman" w:cs="Times New Roman"/>
              </w:rPr>
            </w:pPr>
            <w:r w:rsidRPr="001F307F">
              <w:rPr>
                <w:rFonts w:ascii="Times New Roman" w:hAnsi="Times New Roman" w:cs="Times New Roman"/>
              </w:rPr>
              <w:lastRenderedPageBreak/>
              <w:t>ОК-2 -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14:paraId="24906295" w14:textId="77777777" w:rsidR="00B15782" w:rsidRPr="0053420C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2" w:type="dxa"/>
          </w:tcPr>
          <w:p w14:paraId="5B34A702" w14:textId="2D42C476" w:rsidR="00B15782" w:rsidRDefault="00B15782" w:rsidP="001F307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0DF7E068" w14:textId="7A98FD6A" w:rsidR="00B15782" w:rsidRPr="0053420C" w:rsidRDefault="002606C8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Какой метод микробиологической диагностики предусматривает микроскопию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нативного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патологического материала?</w:t>
            </w:r>
          </w:p>
          <w:p w14:paraId="79689FBD" w14:textId="7AB2790F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М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икроскопический </w:t>
            </w:r>
          </w:p>
          <w:p w14:paraId="3DC50B13" w14:textId="191BD26C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Б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актериологический</w:t>
            </w:r>
          </w:p>
          <w:p w14:paraId="4B46A3A8" w14:textId="646F528E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С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ерологический </w:t>
            </w:r>
          </w:p>
          <w:p w14:paraId="70013002" w14:textId="4E004152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Б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иологический </w:t>
            </w:r>
          </w:p>
          <w:p w14:paraId="789B9D9B" w14:textId="4AFDB1B1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А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ллергический</w:t>
            </w:r>
          </w:p>
          <w:p w14:paraId="04FA3E45" w14:textId="0D0429AD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48AA3141" w14:textId="32512286" w:rsidR="00B15782" w:rsidRPr="0053420C" w:rsidRDefault="002606C8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Какой метод микробиологической диагностики предусматривает заражение лабораторных животных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нативным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патологическим материалом от больного?</w:t>
            </w:r>
          </w:p>
          <w:p w14:paraId="443060DB" w14:textId="09B899C2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М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икроскопический </w:t>
            </w:r>
          </w:p>
          <w:p w14:paraId="0F008E06" w14:textId="124A40D2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Б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актериологический</w:t>
            </w:r>
          </w:p>
          <w:p w14:paraId="23553534" w14:textId="0DB5B885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С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ерологический </w:t>
            </w:r>
          </w:p>
          <w:p w14:paraId="16E6C823" w14:textId="574F9EDB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Б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иологический </w:t>
            </w:r>
          </w:p>
          <w:p w14:paraId="2E989BB1" w14:textId="5AF643E4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А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ллергический</w:t>
            </w:r>
          </w:p>
          <w:p w14:paraId="2F9998E3" w14:textId="2FD7E772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Г</w:t>
            </w:r>
          </w:p>
          <w:p w14:paraId="3FD001F2" w14:textId="7172AFA2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  <w:p w14:paraId="5FDF0870" w14:textId="77777777" w:rsidR="00B15782" w:rsidRPr="0053420C" w:rsidRDefault="00B15782" w:rsidP="001F307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0A53910D" w14:textId="6E0D723D" w:rsidR="00B15782" w:rsidRPr="0053420C" w:rsidRDefault="000C7767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7.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Признаки колоний, имеющие дифференциальное значение:</w:t>
            </w:r>
          </w:p>
          <w:p w14:paraId="42F04377" w14:textId="0B2FF57A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А) Ф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орма</w:t>
            </w:r>
          </w:p>
          <w:p w14:paraId="1658F85C" w14:textId="58F440F4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Б) К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онсистенция</w:t>
            </w:r>
          </w:p>
          <w:p w14:paraId="6E3CA9E0" w14:textId="6FEB24F0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В) Ц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вет</w:t>
            </w:r>
          </w:p>
          <w:p w14:paraId="284DE904" w14:textId="2AD9A044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Г) Пр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озрачность</w:t>
            </w:r>
          </w:p>
          <w:p w14:paraId="4FF114FF" w14:textId="44BFF4F7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остояние поверхности</w:t>
            </w:r>
          </w:p>
          <w:p w14:paraId="6EBF4C9B" w14:textId="0DC36526" w:rsidR="00B15782" w:rsidRPr="0053420C" w:rsidRDefault="001F307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: А, Б, В, Г, Д</w:t>
            </w:r>
          </w:p>
          <w:p w14:paraId="5222C439" w14:textId="57C8C8AB" w:rsidR="00B15782" w:rsidRPr="00B15782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15782" w14:paraId="461527F4" w14:textId="77777777" w:rsidTr="00B15782">
        <w:tc>
          <w:tcPr>
            <w:tcW w:w="3794" w:type="dxa"/>
          </w:tcPr>
          <w:p w14:paraId="119C85AF" w14:textId="77777777" w:rsidR="00B15782" w:rsidRPr="00D065AB" w:rsidRDefault="00B15782" w:rsidP="00D065AB">
            <w:pPr>
              <w:ind w:firstLine="0"/>
              <w:rPr>
                <w:rFonts w:ascii="Times New Roman" w:hAnsi="Times New Roman" w:cs="Times New Roman"/>
              </w:rPr>
            </w:pPr>
            <w:r w:rsidRPr="00D065AB">
              <w:rPr>
                <w:rFonts w:ascii="Times New Roman" w:hAnsi="Times New Roman" w:cs="Times New Roman"/>
              </w:rPr>
              <w:t xml:space="preserve">ОК-5 - Осуществлять устную и письменную коммуникацию на государственном языке </w:t>
            </w:r>
            <w:r w:rsidRPr="00D065AB">
              <w:rPr>
                <w:rFonts w:ascii="Times New Roman" w:hAnsi="Times New Roman" w:cs="Times New Roman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14:paraId="1106A3E2" w14:textId="77777777" w:rsidR="00B15782" w:rsidRPr="0053420C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2" w:type="dxa"/>
          </w:tcPr>
          <w:p w14:paraId="6ED9F6E4" w14:textId="77777777" w:rsidR="00B15782" w:rsidRPr="0053420C" w:rsidRDefault="00B15782" w:rsidP="00D065A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(единичный выбор)</w:t>
            </w:r>
          </w:p>
          <w:p w14:paraId="3AE18835" w14:textId="1AFD8829" w:rsidR="00B15782" w:rsidRPr="0053420C" w:rsidRDefault="000C7767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Какие разделы выделяют в медицинской микробиологии?</w:t>
            </w:r>
          </w:p>
          <w:p w14:paraId="79332AFF" w14:textId="07B33424" w:rsidR="00B15782" w:rsidRPr="0053420C" w:rsidRDefault="00D065AB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О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бщая медицинская микробиология</w:t>
            </w:r>
          </w:p>
          <w:p w14:paraId="3B057F5C" w14:textId="55614104" w:rsidR="00B15782" w:rsidRPr="0053420C" w:rsidRDefault="00D065AB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Б) У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чение об инфекции</w:t>
            </w:r>
          </w:p>
          <w:p w14:paraId="5CF3B6AD" w14:textId="56F75046" w:rsidR="00B15782" w:rsidRPr="0053420C" w:rsidRDefault="00D065AB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И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ммунология</w:t>
            </w:r>
          </w:p>
          <w:p w14:paraId="0CB3E4EA" w14:textId="5E601D81" w:rsidR="00B15782" w:rsidRPr="0053420C" w:rsidRDefault="00D065AB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астная медицинская микробиология</w:t>
            </w:r>
          </w:p>
          <w:p w14:paraId="6C61A538" w14:textId="4B381835" w:rsidR="00B15782" w:rsidRPr="0053420C" w:rsidRDefault="00D065AB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се перечисленные</w:t>
            </w:r>
          </w:p>
          <w:p w14:paraId="790C48BB" w14:textId="6BD01B5E" w:rsidR="00B15782" w:rsidRPr="0053420C" w:rsidRDefault="00D065AB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Д</w:t>
            </w:r>
          </w:p>
          <w:p w14:paraId="674F23A5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9439D58" w14:textId="77777777" w:rsidR="00B15782" w:rsidRPr="0053420C" w:rsidRDefault="00B15782" w:rsidP="00D065A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634CF402" w14:textId="7A2CE0DB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Кто доказал стрептококковую этиологию скарлатины?</w:t>
            </w:r>
          </w:p>
          <w:p w14:paraId="1A39EC96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>А) И.И. Мечников</w:t>
            </w:r>
          </w:p>
          <w:p w14:paraId="3B35F3A2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>Б) И.Г. Савченко</w:t>
            </w:r>
          </w:p>
          <w:p w14:paraId="1FD07016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В) Г.Н. </w:t>
            </w:r>
            <w:proofErr w:type="spellStart"/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>Габричевский</w:t>
            </w:r>
            <w:proofErr w:type="spellEnd"/>
          </w:p>
          <w:p w14:paraId="1A68B47E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>Г) Л.А. Тарасевич</w:t>
            </w:r>
          </w:p>
          <w:p w14:paraId="3DE0F79A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Д) А.М. </w:t>
            </w:r>
            <w:proofErr w:type="spellStart"/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>Безредка</w:t>
            </w:r>
            <w:proofErr w:type="spellEnd"/>
          </w:p>
          <w:p w14:paraId="7A87A0C4" w14:textId="765F985C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: </w:t>
            </w:r>
            <w:proofErr w:type="gramStart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Б</w:t>
            </w:r>
            <w:proofErr w:type="gramEnd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, В</w:t>
            </w:r>
          </w:p>
          <w:p w14:paraId="402F6688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757D3576" w14:textId="015EF67C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Какие выражения обозначают категории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диареегенных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кишечных палочек?</w:t>
            </w:r>
          </w:p>
          <w:p w14:paraId="5F78E9B3" w14:textId="5E6EE232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А)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Э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нтероадгерентные</w:t>
            </w:r>
            <w:proofErr w:type="spellEnd"/>
          </w:p>
          <w:p w14:paraId="3CAA5F5B" w14:textId="0FB63EA4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Б)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Э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нтерогеморрагические</w:t>
            </w:r>
            <w:proofErr w:type="spellEnd"/>
          </w:p>
          <w:p w14:paraId="6F18EC0A" w14:textId="7B066FA9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В)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Э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нтероколитические</w:t>
            </w:r>
            <w:proofErr w:type="spellEnd"/>
          </w:p>
          <w:p w14:paraId="2A242E80" w14:textId="2624D2CF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Э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нтероинвазивные</w:t>
            </w:r>
            <w:proofErr w:type="spellEnd"/>
          </w:p>
          <w:p w14:paraId="4918A982" w14:textId="77B9415F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Д)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Э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нтеропрофузные</w:t>
            </w:r>
            <w:proofErr w:type="spellEnd"/>
          </w:p>
          <w:p w14:paraId="522BC53B" w14:textId="5AF98076" w:rsidR="00B15782" w:rsidRPr="0053420C" w:rsidRDefault="000820C4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А, Б, Г</w:t>
            </w:r>
          </w:p>
          <w:p w14:paraId="46C9C847" w14:textId="0B5D55E1" w:rsidR="00B15782" w:rsidRPr="00B15782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15782" w14:paraId="4369C057" w14:textId="77777777" w:rsidTr="00B15782">
        <w:tc>
          <w:tcPr>
            <w:tcW w:w="3794" w:type="dxa"/>
          </w:tcPr>
          <w:p w14:paraId="00378693" w14:textId="0D0D51EF" w:rsidR="00B15782" w:rsidRPr="0070384D" w:rsidRDefault="00B15782" w:rsidP="0070384D">
            <w:pPr>
              <w:ind w:firstLine="0"/>
              <w:rPr>
                <w:rFonts w:ascii="Times New Roman" w:hAnsi="Times New Roman" w:cs="Times New Roman"/>
              </w:rPr>
            </w:pPr>
            <w:r w:rsidRPr="0070384D">
              <w:rPr>
                <w:rFonts w:ascii="Times New Roman" w:hAnsi="Times New Roman" w:cs="Times New Roman"/>
              </w:rPr>
              <w:lastRenderedPageBreak/>
              <w:t>ОК-7 -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992" w:type="dxa"/>
          </w:tcPr>
          <w:p w14:paraId="2A60471D" w14:textId="77777777" w:rsidR="00B15782" w:rsidRDefault="00B15782" w:rsidP="0070384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1E249FA7" w14:textId="77777777" w:rsidR="000C7767" w:rsidRPr="0053420C" w:rsidRDefault="000C7767" w:rsidP="0070384D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A94E240" w14:textId="16B44912" w:rsidR="00B15782" w:rsidRPr="0053420C" w:rsidRDefault="0070384D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="000C7767"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Чем являются антитела по своей химической природе:</w:t>
            </w:r>
          </w:p>
          <w:p w14:paraId="4CB88C5D" w14:textId="123EDCA6" w:rsidR="00B15782" w:rsidRPr="0053420C" w:rsidRDefault="0070384D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А)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Л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ипополисахаридами</w:t>
            </w:r>
            <w:proofErr w:type="spellEnd"/>
          </w:p>
          <w:p w14:paraId="5EEDA0D4" w14:textId="5A00C31E" w:rsidR="00B15782" w:rsidRPr="0053420C" w:rsidRDefault="0070384D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А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льф</w:t>
            </w:r>
            <w:proofErr w:type="gram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а-</w:t>
            </w:r>
            <w:proofErr w:type="gram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и бета-глобулинами</w:t>
            </w:r>
          </w:p>
          <w:p w14:paraId="5D3FC512" w14:textId="34922753" w:rsidR="00B15782" w:rsidRPr="0053420C" w:rsidRDefault="0070384D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В)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Б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ета-глобулинами</w:t>
            </w:r>
            <w:proofErr w:type="gramEnd"/>
          </w:p>
          <w:p w14:paraId="72783E7E" w14:textId="1E0A2F7D" w:rsidR="00B15782" w:rsidRPr="0053420C" w:rsidRDefault="0070384D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Г)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Г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амма-глобулинами</w:t>
            </w:r>
            <w:proofErr w:type="gramEnd"/>
          </w:p>
          <w:p w14:paraId="0A026AC0" w14:textId="206E41E8" w:rsidR="00B15782" w:rsidRPr="0053420C" w:rsidRDefault="0070384D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Н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ет правильного ответа</w:t>
            </w:r>
          </w:p>
          <w:p w14:paraId="19C60EB6" w14:textId="63274211" w:rsidR="00B15782" w:rsidRPr="0053420C" w:rsidRDefault="0070384D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Г</w:t>
            </w:r>
          </w:p>
          <w:p w14:paraId="2384E37B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BE5EDC8" w14:textId="77777777" w:rsidR="00B15782" w:rsidRPr="0053420C" w:rsidRDefault="00B15782" w:rsidP="007608E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lastRenderedPageBreak/>
              <w:t>Тестовые задания закрытого типа (множественный выбор)</w:t>
            </w:r>
          </w:p>
          <w:p w14:paraId="2EDFD0D2" w14:textId="24967EEF" w:rsidR="00B15782" w:rsidRPr="001D7BA4" w:rsidRDefault="000C7767" w:rsidP="00B15782">
            <w:pPr>
              <w:pStyle w:val="af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r w:rsidR="00B15782" w:rsidRPr="001D7BA4">
              <w:rPr>
                <w:rFonts w:ascii="Times New Roman" w:hAnsi="Times New Roman" w:cs="Times New Roman"/>
                <w:sz w:val="24"/>
                <w:szCs w:val="28"/>
              </w:rPr>
              <w:t>. Патогенными для человека видами является:</w:t>
            </w:r>
          </w:p>
          <w:p w14:paraId="5B5AE6D9" w14:textId="77777777" w:rsidR="00B15782" w:rsidRPr="007608E1" w:rsidRDefault="00B15782" w:rsidP="00B15782">
            <w:pPr>
              <w:pStyle w:val="af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D7BA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1D7BA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)</w:t>
            </w:r>
            <w:r w:rsidRPr="001D7BA4">
              <w:rPr>
                <w:rFonts w:ascii="Times New Roman" w:hAnsi="Times New Roman" w:cs="Times New Roman"/>
                <w:i/>
                <w:iCs/>
                <w:sz w:val="24"/>
                <w:szCs w:val="28"/>
                <w:lang w:val="en-US"/>
              </w:rPr>
              <w:t xml:space="preserve"> </w:t>
            </w:r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 xml:space="preserve">Yersinia </w:t>
            </w:r>
            <w:proofErr w:type="spellStart"/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>pseudotuberculosis</w:t>
            </w:r>
            <w:proofErr w:type="spellEnd"/>
          </w:p>
          <w:p w14:paraId="4956F583" w14:textId="77777777" w:rsidR="00B15782" w:rsidRPr="007608E1" w:rsidRDefault="00B15782" w:rsidP="00B15782">
            <w:pPr>
              <w:pStyle w:val="af"/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</w:pPr>
            <w:r w:rsidRPr="007608E1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7608E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)</w:t>
            </w:r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 xml:space="preserve"> Yersinia </w:t>
            </w:r>
            <w:proofErr w:type="spellStart"/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>aldovae</w:t>
            </w:r>
            <w:proofErr w:type="spellEnd"/>
          </w:p>
          <w:p w14:paraId="281584E6" w14:textId="77777777" w:rsidR="00B15782" w:rsidRPr="007608E1" w:rsidRDefault="00B15782" w:rsidP="00B15782">
            <w:pPr>
              <w:pStyle w:val="af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7608E1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7608E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)</w:t>
            </w:r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 xml:space="preserve"> Yersinia </w:t>
            </w:r>
            <w:proofErr w:type="spellStart"/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>pestis</w:t>
            </w:r>
            <w:proofErr w:type="spellEnd"/>
          </w:p>
          <w:p w14:paraId="5C982B04" w14:textId="77777777" w:rsidR="00B15782" w:rsidRPr="007608E1" w:rsidRDefault="00B15782" w:rsidP="00B15782">
            <w:pPr>
              <w:pStyle w:val="af"/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</w:pPr>
            <w:r w:rsidRPr="007608E1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7608E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)</w:t>
            </w:r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 xml:space="preserve"> Yersinia </w:t>
            </w:r>
            <w:proofErr w:type="spellStart"/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>enterocolitica</w:t>
            </w:r>
            <w:proofErr w:type="spellEnd"/>
          </w:p>
          <w:p w14:paraId="54B732E3" w14:textId="77777777" w:rsidR="00B15782" w:rsidRPr="007608E1" w:rsidRDefault="00B15782" w:rsidP="00B15782">
            <w:pPr>
              <w:pStyle w:val="af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7608E1">
              <w:rPr>
                <w:rFonts w:ascii="Times New Roman" w:hAnsi="Times New Roman" w:cs="Times New Roman"/>
                <w:sz w:val="24"/>
                <w:szCs w:val="28"/>
              </w:rPr>
              <w:t>Д)</w:t>
            </w:r>
            <w:r w:rsidRPr="007608E1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>Yersinia</w:t>
            </w:r>
            <w:r w:rsidRPr="007608E1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</w:t>
            </w:r>
            <w:proofErr w:type="spellStart"/>
            <w:r w:rsidRPr="007608E1">
              <w:rPr>
                <w:rFonts w:ascii="Times New Roman" w:hAnsi="Times New Roman" w:cs="Times New Roman"/>
                <w:iCs/>
                <w:sz w:val="24"/>
                <w:szCs w:val="28"/>
                <w:lang w:val="en-US"/>
              </w:rPr>
              <w:t>rohdei</w:t>
            </w:r>
            <w:proofErr w:type="spellEnd"/>
          </w:p>
          <w:p w14:paraId="132800AA" w14:textId="665DC70B" w:rsidR="00B15782" w:rsidRPr="001D7BA4" w:rsidRDefault="001D7BA4" w:rsidP="00B15782">
            <w:pPr>
              <w:pStyle w:val="af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B15782" w:rsidRPr="001D7BA4">
              <w:rPr>
                <w:rFonts w:ascii="Times New Roman" w:hAnsi="Times New Roman" w:cs="Times New Roman"/>
                <w:sz w:val="24"/>
                <w:szCs w:val="28"/>
              </w:rPr>
              <w:t>: А,</w:t>
            </w:r>
            <w:r w:rsidR="007608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15782" w:rsidRPr="001D7BA4">
              <w:rPr>
                <w:rFonts w:ascii="Times New Roman" w:hAnsi="Times New Roman" w:cs="Times New Roman"/>
                <w:sz w:val="24"/>
                <w:szCs w:val="28"/>
              </w:rPr>
              <w:t>В,</w:t>
            </w:r>
            <w:r w:rsidR="007608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15782" w:rsidRPr="001D7BA4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</w:p>
          <w:p w14:paraId="5F8D1253" w14:textId="77777777" w:rsidR="00B15782" w:rsidRPr="0053420C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7BDB8185" w14:textId="77777777" w:rsidR="00B15782" w:rsidRPr="0053420C" w:rsidRDefault="00B15782" w:rsidP="000C77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последовательность действий</w:t>
            </w:r>
          </w:p>
          <w:p w14:paraId="2F04D3FD" w14:textId="0B677C23" w:rsidR="00B15782" w:rsidRPr="0053420C" w:rsidRDefault="00354053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="000C7767">
              <w:rPr>
                <w:rFonts w:ascii="Times New Roman" w:eastAsia="Calibri" w:hAnsi="Times New Roman" w:cs="Times New Roman"/>
                <w:lang w:eastAsia="en-US"/>
              </w:rPr>
              <w:t>3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Укажите последовательность получения и бактериологического исследования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гемокультуры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на первой неделе заболевания:</w:t>
            </w:r>
          </w:p>
          <w:p w14:paraId="6745505F" w14:textId="7B480D22" w:rsidR="00B15782" w:rsidRPr="0053420C" w:rsidRDefault="00354053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А)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Через 24 часа цвет среды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Рапопорт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изменен, газа нет, подозрение на брюшной тиф</w:t>
            </w:r>
          </w:p>
          <w:p w14:paraId="692946F1" w14:textId="6A28BA3D" w:rsidR="00B15782" w:rsidRPr="0053420C" w:rsidRDefault="00354053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Посев 10 мл крови на 100 мл среды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Рапопорт</w:t>
            </w:r>
            <w:proofErr w:type="spellEnd"/>
          </w:p>
          <w:p w14:paraId="6F93841C" w14:textId="44482B70" w:rsidR="00B15782" w:rsidRPr="0053420C" w:rsidRDefault="00354053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Изучение биохимических свойств </w:t>
            </w:r>
          </w:p>
          <w:p w14:paraId="094009FB" w14:textId="6EFF22EC" w:rsidR="00B15782" w:rsidRPr="0053420C" w:rsidRDefault="00354053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Забор крови и посев на среду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Рапопорт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или желчный бульон</w:t>
            </w:r>
          </w:p>
          <w:p w14:paraId="78CB938F" w14:textId="3ABB586A" w:rsidR="00B15782" w:rsidRPr="0053420C" w:rsidRDefault="00354053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При агглютинации О</w:t>
            </w:r>
            <w:proofErr w:type="gram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9</w:t>
            </w:r>
            <w:proofErr w:type="gram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Н</w:t>
            </w:r>
            <w:r w:rsidR="00B15782" w:rsidRPr="0053420C">
              <w:rPr>
                <w:rFonts w:ascii="Times New Roman" w:eastAsia="Calibri" w:hAnsi="Times New Roman" w:cs="Times New Roman"/>
                <w:lang w:val="en-US" w:eastAsia="en-US"/>
              </w:rPr>
              <w:t>d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постановка диагноза брюшной тиф</w:t>
            </w:r>
          </w:p>
          <w:p w14:paraId="34E8C9B0" w14:textId="2B471B2A" w:rsidR="00B15782" w:rsidRPr="0053420C" w:rsidRDefault="00354053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Е)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Изучение антигенных свойств</w:t>
            </w:r>
          </w:p>
          <w:p w14:paraId="7837BC25" w14:textId="77777777" w:rsidR="00B15782" w:rsidRDefault="00354053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Г, Б, А, В, Е, Д</w:t>
            </w:r>
          </w:p>
          <w:p w14:paraId="6D3272C4" w14:textId="6629A18E" w:rsidR="000C7767" w:rsidRPr="00B15782" w:rsidRDefault="000C7767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15782" w14:paraId="70C1269E" w14:textId="77777777" w:rsidTr="00B15782">
        <w:tc>
          <w:tcPr>
            <w:tcW w:w="3794" w:type="dxa"/>
          </w:tcPr>
          <w:p w14:paraId="5668374F" w14:textId="20CBB55D" w:rsidR="00B15782" w:rsidRPr="005800B9" w:rsidRDefault="00B15782" w:rsidP="005800B9">
            <w:pPr>
              <w:ind w:firstLine="0"/>
              <w:rPr>
                <w:rFonts w:ascii="Times New Roman" w:hAnsi="Times New Roman" w:cs="Times New Roman"/>
              </w:rPr>
            </w:pPr>
            <w:r w:rsidRPr="005800B9">
              <w:rPr>
                <w:rFonts w:ascii="Times New Roman" w:hAnsi="Times New Roman" w:cs="Times New Roman"/>
              </w:rPr>
              <w:lastRenderedPageBreak/>
              <w:t>ОК-9 -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92" w:type="dxa"/>
          </w:tcPr>
          <w:p w14:paraId="4B205D20" w14:textId="77777777" w:rsidR="00B15782" w:rsidRPr="0053420C" w:rsidRDefault="00B15782" w:rsidP="005800B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33A163AD" w14:textId="568B1033" w:rsidR="00B15782" w:rsidRPr="0053420C" w:rsidRDefault="005800B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="008B51D9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К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ортомиксовирусам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относится:</w:t>
            </w:r>
          </w:p>
          <w:p w14:paraId="5179AF86" w14:textId="2456434A" w:rsidR="00B15782" w:rsidRPr="0053420C" w:rsidRDefault="005800B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ирус гриппа</w:t>
            </w:r>
          </w:p>
          <w:p w14:paraId="444F930D" w14:textId="7025F227" w:rsidR="00B15782" w:rsidRPr="0053420C" w:rsidRDefault="005800B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ирус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парагриппа</w:t>
            </w:r>
            <w:proofErr w:type="spellEnd"/>
          </w:p>
          <w:p w14:paraId="3BC93EBA" w14:textId="73FD3761" w:rsidR="00B15782" w:rsidRPr="0053420C" w:rsidRDefault="005800B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Р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еспираторно-синцитиальный (RS-)вирус</w:t>
            </w:r>
          </w:p>
          <w:p w14:paraId="327839B7" w14:textId="7215F8B1" w:rsidR="00B15782" w:rsidRPr="0053420C" w:rsidRDefault="005800B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ирус кори</w:t>
            </w:r>
          </w:p>
          <w:p w14:paraId="494AFAA5" w14:textId="062293CD" w:rsidR="00B15782" w:rsidRPr="0053420C" w:rsidRDefault="005800B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ирус паротита</w:t>
            </w:r>
          </w:p>
          <w:p w14:paraId="5C7E6BA0" w14:textId="734E65E0" w:rsidR="00B15782" w:rsidRPr="0053420C" w:rsidRDefault="005800B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78F3B13D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62F8CCE" w14:textId="77777777" w:rsidR="00B15782" w:rsidRPr="0053420C" w:rsidRDefault="00B15782" w:rsidP="005800B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1939AFBA" w14:textId="77777777" w:rsidR="00B15782" w:rsidRPr="0053420C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730B3FAD" w14:textId="2FF94886" w:rsidR="00B15782" w:rsidRPr="0053420C" w:rsidRDefault="008B51D9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="005800B9">
              <w:rPr>
                <w:rFonts w:ascii="Times New Roman" w:eastAsia="Calibri" w:hAnsi="Times New Roman" w:cs="Times New Roman"/>
                <w:lang w:eastAsia="en-US"/>
              </w:rPr>
              <w:t>5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. Какие из перечисленных родов входят в состав нормальной микрофлоры </w:t>
            </w:r>
          </w:p>
          <w:p w14:paraId="1196C02B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>Толстого кишечника?</w:t>
            </w:r>
          </w:p>
          <w:p w14:paraId="5F56EFE3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А) </w:t>
            </w:r>
            <w:proofErr w:type="spellStart"/>
            <w:r w:rsidRPr="0053420C">
              <w:rPr>
                <w:rFonts w:ascii="Times New Roman" w:eastAsia="Calibri" w:hAnsi="Times New Roman" w:cs="Times New Roman"/>
                <w:lang w:val="en-US" w:eastAsia="en-US"/>
              </w:rPr>
              <w:t>Bifidobacterium</w:t>
            </w:r>
            <w:proofErr w:type="spellEnd"/>
          </w:p>
          <w:p w14:paraId="253DAF22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 xml:space="preserve">Б) </w:t>
            </w:r>
            <w:proofErr w:type="spellStart"/>
            <w:r w:rsidRPr="0053420C">
              <w:rPr>
                <w:rFonts w:ascii="Times New Roman" w:eastAsia="Calibri" w:hAnsi="Times New Roman" w:cs="Times New Roman"/>
                <w:lang w:val="en-US" w:eastAsia="en-US"/>
              </w:rPr>
              <w:t>Peptostreptococcus</w:t>
            </w:r>
            <w:proofErr w:type="spellEnd"/>
          </w:p>
          <w:p w14:paraId="4A7472C2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>В</w:t>
            </w:r>
            <w:r w:rsidRPr="0053420C">
              <w:rPr>
                <w:rFonts w:ascii="Times New Roman" w:eastAsia="Calibri" w:hAnsi="Times New Roman" w:cs="Times New Roman"/>
                <w:lang w:val="en-US" w:eastAsia="en-US"/>
              </w:rPr>
              <w:t>) Salmonella</w:t>
            </w:r>
          </w:p>
          <w:p w14:paraId="70635A49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>Г</w:t>
            </w:r>
            <w:r w:rsidRPr="0053420C">
              <w:rPr>
                <w:rFonts w:ascii="Times New Roman" w:eastAsia="Calibri" w:hAnsi="Times New Roman" w:cs="Times New Roman"/>
                <w:lang w:val="en-US" w:eastAsia="en-US"/>
              </w:rPr>
              <w:t xml:space="preserve">) </w:t>
            </w:r>
            <w:proofErr w:type="spellStart"/>
            <w:r w:rsidRPr="0053420C">
              <w:rPr>
                <w:rFonts w:ascii="Times New Roman" w:eastAsia="Calibri" w:hAnsi="Times New Roman" w:cs="Times New Roman"/>
                <w:lang w:val="en-US" w:eastAsia="en-US"/>
              </w:rPr>
              <w:t>Francisella</w:t>
            </w:r>
            <w:proofErr w:type="spellEnd"/>
          </w:p>
          <w:p w14:paraId="2E8B8C3F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53420C">
              <w:rPr>
                <w:rFonts w:ascii="Times New Roman" w:eastAsia="Calibri" w:hAnsi="Times New Roman" w:cs="Times New Roman"/>
                <w:lang w:eastAsia="en-US"/>
              </w:rPr>
              <w:t>Д</w:t>
            </w:r>
            <w:r w:rsidRPr="0053420C">
              <w:rPr>
                <w:rFonts w:ascii="Times New Roman" w:eastAsia="Calibri" w:hAnsi="Times New Roman" w:cs="Times New Roman"/>
                <w:lang w:val="en-US" w:eastAsia="en-US"/>
              </w:rPr>
              <w:t>) Escherichia</w:t>
            </w:r>
          </w:p>
          <w:p w14:paraId="3A900BC1" w14:textId="1BD0F7B4" w:rsidR="00B15782" w:rsidRPr="0053420C" w:rsidRDefault="005800B9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А, Б, Д</w:t>
            </w:r>
          </w:p>
          <w:p w14:paraId="771EB98C" w14:textId="096007E9" w:rsidR="00B15782" w:rsidRPr="0053420C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B15782" w14:paraId="0B9D60D6" w14:textId="77777777" w:rsidTr="00B15782">
        <w:tc>
          <w:tcPr>
            <w:tcW w:w="3794" w:type="dxa"/>
          </w:tcPr>
          <w:p w14:paraId="035068D0" w14:textId="70663E61" w:rsidR="00B15782" w:rsidRPr="00BD256C" w:rsidRDefault="00B15782" w:rsidP="00BD256C">
            <w:pPr>
              <w:ind w:firstLine="0"/>
              <w:rPr>
                <w:rFonts w:ascii="Times New Roman" w:hAnsi="Times New Roman" w:cs="Times New Roman"/>
              </w:rPr>
            </w:pPr>
            <w:r w:rsidRPr="00BD256C">
              <w:rPr>
                <w:rFonts w:ascii="Times New Roman" w:hAnsi="Times New Roman" w:cs="Times New Roman"/>
              </w:rPr>
              <w:lastRenderedPageBreak/>
              <w:t>ПК 1.2 - Обеспечивать соблюдение санитарно-эпидемиологических правил и нормативов медицинской организации</w:t>
            </w:r>
          </w:p>
        </w:tc>
        <w:tc>
          <w:tcPr>
            <w:tcW w:w="10992" w:type="dxa"/>
          </w:tcPr>
          <w:p w14:paraId="739B4CCF" w14:textId="77777777" w:rsidR="00B15782" w:rsidRPr="0053420C" w:rsidRDefault="00B15782" w:rsidP="00BD256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27DE9B8F" w14:textId="11FFA973" w:rsidR="00B15782" w:rsidRPr="0053420C" w:rsidRDefault="001C1118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Кто является источником возбудителя при разных вирусных гепатитах человека?</w:t>
            </w:r>
          </w:p>
          <w:p w14:paraId="22028841" w14:textId="7A7D4483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К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ролики</w:t>
            </w:r>
          </w:p>
          <w:p w14:paraId="5631EE25" w14:textId="603D9ED1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Л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ягушки</w:t>
            </w:r>
          </w:p>
          <w:p w14:paraId="5489D4B0" w14:textId="7144702F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С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виньи</w:t>
            </w:r>
          </w:p>
          <w:p w14:paraId="46B13635" w14:textId="53E4BD5A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еловек</w:t>
            </w:r>
          </w:p>
          <w:p w14:paraId="17797A08" w14:textId="39BAB190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се теплокровные животные, за исключением птиц</w:t>
            </w:r>
          </w:p>
          <w:p w14:paraId="2A4B322A" w14:textId="47701844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Г</w:t>
            </w:r>
          </w:p>
          <w:p w14:paraId="21D04402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DCDD6E5" w14:textId="5FB5E9F3" w:rsidR="00B15782" w:rsidRPr="0053420C" w:rsidRDefault="001C1118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Морфологически возбудитель туляремии представляет собой: </w:t>
            </w:r>
          </w:p>
          <w:p w14:paraId="6CB9E4AF" w14:textId="5934C731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К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окки</w:t>
            </w:r>
          </w:p>
          <w:p w14:paraId="3286F115" w14:textId="7D895E22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Б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актерии</w:t>
            </w:r>
          </w:p>
          <w:p w14:paraId="7DDB6E7E" w14:textId="20D84D9D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В)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оккобактерии</w:t>
            </w:r>
            <w:proofErr w:type="spellEnd"/>
          </w:p>
          <w:p w14:paraId="662ADCFE" w14:textId="7AAA4396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С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трептококки</w:t>
            </w:r>
          </w:p>
          <w:p w14:paraId="156CFAFB" w14:textId="6E2FE39D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Д)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С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трептобактерии</w:t>
            </w:r>
            <w:proofErr w:type="spellEnd"/>
          </w:p>
          <w:p w14:paraId="10E52895" w14:textId="1D2DEC26" w:rsidR="00B15782" w:rsidRPr="0053420C" w:rsidRDefault="00BD256C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В</w:t>
            </w:r>
          </w:p>
          <w:p w14:paraId="4A0092E9" w14:textId="77777777" w:rsidR="00B15782" w:rsidRPr="0053420C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1310CF9C" w14:textId="77777777" w:rsidR="00B15782" w:rsidRPr="0053420C" w:rsidRDefault="00B15782" w:rsidP="0002032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06F95AC8" w14:textId="19FE4680" w:rsidR="00B15782" w:rsidRPr="0053420C" w:rsidRDefault="0002032C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  <w:r w:rsidR="001C1118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Какие из перечисленных организмов являются микроорганизмами?</w:t>
            </w:r>
          </w:p>
          <w:p w14:paraId="271C6C98" w14:textId="41F5C5DA" w:rsidR="00B15782" w:rsidRPr="0053420C" w:rsidRDefault="0002032C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А) Б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актерии </w:t>
            </w:r>
          </w:p>
          <w:p w14:paraId="087ED711" w14:textId="75143353" w:rsidR="00B15782" w:rsidRPr="0053420C" w:rsidRDefault="0002032C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Б) В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ирусы</w:t>
            </w:r>
          </w:p>
          <w:p w14:paraId="050D6479" w14:textId="21FDD6E1" w:rsidR="00B15782" w:rsidRPr="0053420C" w:rsidRDefault="0002032C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В) Г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рибы</w:t>
            </w:r>
          </w:p>
          <w:p w14:paraId="6DD41965" w14:textId="2AF94E79" w:rsidR="00B15782" w:rsidRPr="0053420C" w:rsidRDefault="0002032C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Г) Ж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ивотные</w:t>
            </w:r>
          </w:p>
          <w:p w14:paraId="7CDF34AB" w14:textId="5F96A907" w:rsidR="00B15782" w:rsidRPr="0053420C" w:rsidRDefault="0002032C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Д) П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ростейшие</w:t>
            </w:r>
          </w:p>
          <w:p w14:paraId="0B4DE3A0" w14:textId="77777777" w:rsidR="00B15782" w:rsidRDefault="0002032C" w:rsidP="00490F2F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: А. Б, В, Д</w:t>
            </w:r>
          </w:p>
          <w:p w14:paraId="3ED1A46B" w14:textId="6158F060" w:rsidR="00490F2F" w:rsidRPr="00490F2F" w:rsidRDefault="00490F2F" w:rsidP="00490F2F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  <w:tr w:rsidR="00B15782" w14:paraId="1A374E91" w14:textId="77777777" w:rsidTr="00B15782">
        <w:tc>
          <w:tcPr>
            <w:tcW w:w="3794" w:type="dxa"/>
          </w:tcPr>
          <w:p w14:paraId="5DD42D1B" w14:textId="77777777" w:rsidR="00B15782" w:rsidRPr="001D7BA4" w:rsidRDefault="00B15782" w:rsidP="001D7BA4">
            <w:pPr>
              <w:ind w:firstLine="0"/>
              <w:rPr>
                <w:rFonts w:ascii="Times New Roman" w:hAnsi="Times New Roman" w:cs="Times New Roman"/>
              </w:rPr>
            </w:pPr>
            <w:r w:rsidRPr="001D7BA4">
              <w:rPr>
                <w:rFonts w:ascii="Times New Roman" w:hAnsi="Times New Roman" w:cs="Times New Roman"/>
              </w:rPr>
              <w:lastRenderedPageBreak/>
              <w:t>ПК 4.4 - Организовывать среду отвечающую, действующим санитарным правилам и нормам</w:t>
            </w:r>
          </w:p>
          <w:p w14:paraId="6E46A328" w14:textId="77777777" w:rsidR="00B15782" w:rsidRPr="0053420C" w:rsidRDefault="00B15782" w:rsidP="00B15782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92" w:type="dxa"/>
          </w:tcPr>
          <w:p w14:paraId="720591DB" w14:textId="77777777" w:rsidR="00B15782" w:rsidRPr="0053420C" w:rsidRDefault="00B15782" w:rsidP="00AE465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14:paraId="5AB9631C" w14:textId="0D7FB269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. </w:t>
            </w:r>
            <w:proofErr w:type="spellStart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Культуральными</w:t>
            </w:r>
            <w:proofErr w:type="spellEnd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свойствами бактерий называются:</w:t>
            </w:r>
          </w:p>
          <w:p w14:paraId="151C2063" w14:textId="52F6D173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А) Х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арактер их роста </w:t>
            </w:r>
            <w:proofErr w:type="gramStart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на</w:t>
            </w:r>
            <w:proofErr w:type="gramEnd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питательных среда</w:t>
            </w:r>
          </w:p>
          <w:p w14:paraId="73132910" w14:textId="4FB57D60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Б) И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х форма и взаимное расположение</w:t>
            </w:r>
          </w:p>
          <w:p w14:paraId="411B465F" w14:textId="5D0E45B3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пособность окрашиваться различными красителями</w:t>
            </w:r>
          </w:p>
          <w:p w14:paraId="4E677238" w14:textId="3145381E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>Г</w:t>
            </w:r>
            <w:r w:rsidR="00AE465F">
              <w:rPr>
                <w:rFonts w:ascii="Times New Roman" w:eastAsiaTheme="minorHAnsi" w:hAnsi="Times New Roman" w:cs="Times New Roman"/>
                <w:lang w:eastAsia="en-US"/>
              </w:rPr>
              <w:t>) С</w:t>
            </w:r>
            <w:r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пособность расщеплять или синтезировать различные вещества </w:t>
            </w:r>
          </w:p>
          <w:p w14:paraId="7195A1A9" w14:textId="015E16D4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пособность синтезировать токсины</w:t>
            </w:r>
          </w:p>
          <w:p w14:paraId="1467D000" w14:textId="06687AA2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</w:t>
            </w:r>
          </w:p>
          <w:p w14:paraId="6DA3505C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D4EDAC0" w14:textId="0329F1E1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. Бактерии, использующие О</w:t>
            </w:r>
            <w:proofErr w:type="gramStart"/>
            <w:r w:rsidR="00B15782" w:rsidRPr="0053420C">
              <w:rPr>
                <w:rFonts w:ascii="Times New Roman" w:eastAsiaTheme="minorHAnsi" w:hAnsi="Times New Roman" w:cs="Times New Roman"/>
                <w:vertAlign w:val="subscript"/>
                <w:lang w:eastAsia="en-US"/>
              </w:rPr>
              <w:t>2</w:t>
            </w:r>
            <w:proofErr w:type="gramEnd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в качестве конечного акцептора электронов, называются: </w:t>
            </w:r>
          </w:p>
          <w:p w14:paraId="452ABF02" w14:textId="2CE3AE1A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трогие анаэробы </w:t>
            </w:r>
          </w:p>
          <w:p w14:paraId="13EE7F9A" w14:textId="0788F0FF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Б)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трогие аэробы </w:t>
            </w:r>
          </w:p>
          <w:p w14:paraId="3FA2028C" w14:textId="70792E76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В) Ф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акультативные анаэробы</w:t>
            </w:r>
          </w:p>
          <w:p w14:paraId="45489943" w14:textId="5234C2E1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Г)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К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апнофилы</w:t>
            </w:r>
            <w:proofErr w:type="spellEnd"/>
          </w:p>
          <w:p w14:paraId="0D2C8878" w14:textId="77A04F92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М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икроаэрофилы</w:t>
            </w:r>
            <w:proofErr w:type="spellEnd"/>
          </w:p>
          <w:p w14:paraId="007C1101" w14:textId="2440F9D1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: Б</w:t>
            </w:r>
          </w:p>
          <w:p w14:paraId="32A509B0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07172DE" w14:textId="0EAE10AA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 К какой группе относятся бактерии, для которых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температурный оптимум роста составляет 37</w:t>
            </w:r>
            <w:proofErr w:type="gramStart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sym w:font="Symbol" w:char="F0B0"/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С</w:t>
            </w:r>
            <w:proofErr w:type="gramEnd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?</w:t>
            </w:r>
          </w:p>
          <w:p w14:paraId="1B506A08" w14:textId="0AC02748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А)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П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сихрофилы</w:t>
            </w:r>
            <w:proofErr w:type="spellEnd"/>
          </w:p>
          <w:p w14:paraId="770079A7" w14:textId="18C5AC4C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Б)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М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езофилы</w:t>
            </w:r>
            <w:proofErr w:type="spellEnd"/>
          </w:p>
          <w:p w14:paraId="6847E6F7" w14:textId="4A42F944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В) Т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ермофилы</w:t>
            </w:r>
          </w:p>
          <w:p w14:paraId="29746FC4" w14:textId="5A23ED09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Г)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К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апнофилы</w:t>
            </w:r>
            <w:proofErr w:type="spellEnd"/>
          </w:p>
          <w:p w14:paraId="72F08A77" w14:textId="4C9E5EE5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Г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алофилы</w:t>
            </w:r>
            <w:proofErr w:type="spellEnd"/>
          </w:p>
          <w:p w14:paraId="10FCF663" w14:textId="3205896F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: Б</w:t>
            </w:r>
          </w:p>
          <w:p w14:paraId="5384F0E1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E19DB6E" w14:textId="5EFF8439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23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. Для выделения чистой культуры и ее идентификации используют:</w:t>
            </w:r>
          </w:p>
          <w:p w14:paraId="3103CFD2" w14:textId="0B60A476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А) Б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актериологический метод</w:t>
            </w:r>
          </w:p>
          <w:p w14:paraId="7A48825A" w14:textId="531A829E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Б) М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икроскопический метод</w:t>
            </w:r>
          </w:p>
          <w:p w14:paraId="4ABDB972" w14:textId="68AE9F02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В) А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ллергический метод</w:t>
            </w:r>
          </w:p>
          <w:p w14:paraId="6B8022E7" w14:textId="32A8A8DC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Г)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ерологический метод</w:t>
            </w:r>
          </w:p>
          <w:p w14:paraId="2DC7E59D" w14:textId="10AC658F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Д)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Б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актериоскопический</w:t>
            </w:r>
            <w:proofErr w:type="spellEnd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метод</w:t>
            </w:r>
          </w:p>
          <w:p w14:paraId="68C08EE0" w14:textId="417AA414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: А</w:t>
            </w:r>
          </w:p>
          <w:p w14:paraId="3E361538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3BD8EA1F" w14:textId="5DA0BDEB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24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. Какие требования предъявляют к питательным средам?</w:t>
            </w:r>
          </w:p>
          <w:p w14:paraId="0B9A8CDE" w14:textId="628341D5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терильность</w:t>
            </w:r>
          </w:p>
          <w:p w14:paraId="431ADFD0" w14:textId="6A54D8DB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Б) </w:t>
            </w:r>
            <w:proofErr w:type="gramStart"/>
            <w:r>
              <w:rPr>
                <w:rFonts w:ascii="Times New Roman" w:eastAsiaTheme="minorHAnsi" w:hAnsi="Times New Roman" w:cs="Times New Roman"/>
                <w:lang w:eastAsia="en-US"/>
              </w:rPr>
              <w:t>О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пределенная</w:t>
            </w:r>
            <w:proofErr w:type="gramEnd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рН среды</w:t>
            </w:r>
          </w:p>
          <w:p w14:paraId="79090D1E" w14:textId="4CB95EEC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В) О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птимальная влажность и вязкость</w:t>
            </w:r>
          </w:p>
          <w:p w14:paraId="6B4940F1" w14:textId="43197C02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Г)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И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зотоничность</w:t>
            </w:r>
            <w:proofErr w:type="spellEnd"/>
          </w:p>
          <w:p w14:paraId="744D3FEE" w14:textId="5D9EA746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>Д) В</w:t>
            </w:r>
            <w:r w:rsidR="00B15782" w:rsidRPr="0053420C">
              <w:rPr>
                <w:rFonts w:ascii="Times New Roman" w:eastAsiaTheme="minorHAnsi" w:hAnsi="Times New Roman" w:cs="Times New Roman"/>
                <w:bCs/>
                <w:lang w:eastAsia="en-US"/>
              </w:rPr>
              <w:t>се перечисленное</w:t>
            </w:r>
          </w:p>
          <w:p w14:paraId="529A7A55" w14:textId="1A95746A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Theme="minorHAnsi" w:hAnsi="Times New Roman" w:cs="Times New Roman"/>
                <w:bCs/>
                <w:lang w:eastAsia="en-US"/>
              </w:rPr>
              <w:t>: Д</w:t>
            </w:r>
          </w:p>
          <w:p w14:paraId="0B53E5E0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CA6716E" w14:textId="428ED5F1" w:rsidR="00B15782" w:rsidRPr="0053420C" w:rsidRDefault="00490F2F" w:rsidP="00B15782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25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. Дифференциация свойств бактерий на среде</w:t>
            </w:r>
            <w:proofErr w:type="gramStart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 xml:space="preserve"> Э</w:t>
            </w:r>
            <w:proofErr w:type="gramEnd"/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ндо основана на</w:t>
            </w:r>
          </w:p>
          <w:p w14:paraId="085A6580" w14:textId="5760AF75" w:rsidR="00B15782" w:rsidRPr="0053420C" w:rsidRDefault="00AE465F" w:rsidP="00B15782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А) Р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асщепление сахароз</w:t>
            </w:r>
          </w:p>
          <w:p w14:paraId="0EF49F7E" w14:textId="50A8E5C8" w:rsidR="00B15782" w:rsidRPr="0053420C" w:rsidRDefault="00AE465F" w:rsidP="00B15782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Б) Р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азложение пептона</w:t>
            </w:r>
          </w:p>
          <w:p w14:paraId="59975CE5" w14:textId="3BB4ABB1" w:rsidR="00B15782" w:rsidRPr="0053420C" w:rsidRDefault="00AE465F" w:rsidP="00B15782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В) Р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асщепление лактозы</w:t>
            </w:r>
          </w:p>
          <w:p w14:paraId="1ED398E8" w14:textId="509E07FD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Г) Р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асщепление глюкозы</w:t>
            </w:r>
          </w:p>
          <w:p w14:paraId="369DBC59" w14:textId="2969BFE0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Д) С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твораживание молока</w:t>
            </w:r>
          </w:p>
          <w:p w14:paraId="5C4F616C" w14:textId="75064F59" w:rsidR="00B15782" w:rsidRPr="0053420C" w:rsidRDefault="00AE465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Theme="minorHAnsi" w:hAnsi="Times New Roman" w:cs="Times New Roman"/>
                <w:lang w:eastAsia="en-US"/>
              </w:rPr>
              <w:t>: В</w:t>
            </w:r>
          </w:p>
          <w:p w14:paraId="6C5943D3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378BDC74" w14:textId="77777777" w:rsidR="00B15782" w:rsidRPr="0053420C" w:rsidRDefault="00B15782" w:rsidP="00E10F4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3420C">
              <w:rPr>
                <w:rFonts w:ascii="Times New Roman" w:hAnsi="Times New Roman" w:cs="Times New Roman"/>
                <w:b/>
              </w:rPr>
              <w:t>Тестовые задания закрытого типа (множественный выбор)</w:t>
            </w:r>
          </w:p>
          <w:p w14:paraId="0B953013" w14:textId="77581321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26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В каких глобальных явлениях не участвуют бактерии?</w:t>
            </w:r>
          </w:p>
          <w:p w14:paraId="75620BE3" w14:textId="5ABF4796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Г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орение лесов </w:t>
            </w:r>
          </w:p>
          <w:p w14:paraId="4D6EEC24" w14:textId="7BF28957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К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руговорот азота</w:t>
            </w:r>
          </w:p>
          <w:p w14:paraId="3365F17A" w14:textId="5DDBE31E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К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руговорот кислорода</w:t>
            </w:r>
          </w:p>
          <w:p w14:paraId="68EDAB56" w14:textId="3FC2DB2C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Р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азложение органических остатков</w:t>
            </w:r>
          </w:p>
          <w:p w14:paraId="00D2F02B" w14:textId="7362F607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Р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ост числа </w:t>
            </w:r>
            <w:proofErr w:type="gram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ВИЧ-инфицированных</w:t>
            </w:r>
            <w:proofErr w:type="gramEnd"/>
          </w:p>
          <w:p w14:paraId="375440A4" w14:textId="34C21123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А, Д</w:t>
            </w:r>
          </w:p>
          <w:p w14:paraId="3640B510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6B6EF1D0" w14:textId="68B6DE7A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27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Каких возможностей лишены вирусы по сравнению со всеми другими живыми существами?</w:t>
            </w:r>
          </w:p>
          <w:p w14:paraId="1A3FB1F3" w14:textId="3EC9A1C4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озможности размножаться независимо от других существ</w:t>
            </w:r>
          </w:p>
          <w:p w14:paraId="189A74A5" w14:textId="30D01CE1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С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пособности мобилизовать химическую энергию </w:t>
            </w:r>
          </w:p>
          <w:p w14:paraId="7879AEB6" w14:textId="2FA82134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С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пособности к абсолютному паразитизму</w:t>
            </w:r>
          </w:p>
          <w:p w14:paraId="6F3074F9" w14:textId="4E840197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С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пособности синтезировать белок</w:t>
            </w:r>
          </w:p>
          <w:p w14:paraId="31047436" w14:textId="3A2D4608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У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величиваться в размерах и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бинарно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делиться</w:t>
            </w:r>
          </w:p>
          <w:p w14:paraId="12EB09EC" w14:textId="5A9BD3AB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: А, Б, Г, Д</w:t>
            </w:r>
          </w:p>
          <w:p w14:paraId="5DE84F17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42F1393" w14:textId="1DD21A86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28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Почему вирусы являются облигатными внутриклеточными паразитами?</w:t>
            </w:r>
          </w:p>
          <w:p w14:paraId="0D0ECFAA" w14:textId="095F5ECD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следствие замедленной инициации трансляции</w:t>
            </w:r>
          </w:p>
          <w:p w14:paraId="0C415765" w14:textId="40D905D7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И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з-за отсутствия в их составе рибосом</w:t>
            </w:r>
          </w:p>
          <w:p w14:paraId="41C27EBB" w14:textId="1CAAACB3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И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з-за отсутствия собственного аппарата 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Гольджи</w:t>
            </w:r>
            <w:proofErr w:type="spellEnd"/>
          </w:p>
          <w:p w14:paraId="5D8498E2" w14:textId="2DFE012D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И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з-за отсутствия собственной системы мобилизации энергии</w:t>
            </w:r>
          </w:p>
          <w:p w14:paraId="42EA04D9" w14:textId="7ADAA293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В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 силу всех перечисленных причин</w:t>
            </w:r>
          </w:p>
          <w:p w14:paraId="26C8BE24" w14:textId="64480A5D" w:rsidR="00B15782" w:rsidRPr="0053420C" w:rsidRDefault="00E10F44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proofErr w:type="gram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Б</w:t>
            </w:r>
            <w:proofErr w:type="gram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, Г</w:t>
            </w:r>
          </w:p>
          <w:p w14:paraId="7E334597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0851140" w14:textId="77777777" w:rsidR="00B15782" w:rsidRPr="0053420C" w:rsidRDefault="00B15782" w:rsidP="004966C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установление соответствия</w:t>
            </w:r>
          </w:p>
          <w:tbl>
            <w:tblPr>
              <w:tblStyle w:val="23"/>
              <w:tblW w:w="0" w:type="auto"/>
              <w:tblLook w:val="04A0" w:firstRow="1" w:lastRow="0" w:firstColumn="1" w:lastColumn="0" w:noHBand="0" w:noVBand="1"/>
            </w:tblPr>
            <w:tblGrid>
              <w:gridCol w:w="4663"/>
              <w:gridCol w:w="4681"/>
            </w:tblGrid>
            <w:tr w:rsidR="00B15782" w:rsidRPr="0053420C" w14:paraId="5A2D3F3C" w14:textId="77777777" w:rsidTr="004966C9">
              <w:tc>
                <w:tcPr>
                  <w:tcW w:w="93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F391CD" w14:textId="4EE782EA" w:rsidR="00B15782" w:rsidRPr="0053420C" w:rsidRDefault="00490F2F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29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>.</w:t>
                  </w:r>
                  <w:r w:rsidR="00B15782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>Установите соответствие пути заражения и формы развивающегося столбняка:</w:t>
                  </w:r>
                </w:p>
              </w:tc>
            </w:tr>
            <w:tr w:rsidR="00B15782" w:rsidRPr="0053420C" w14:paraId="5E29A7F5" w14:textId="77777777" w:rsidTr="004966C9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4DFD1DE" w14:textId="24C829DB" w:rsidR="00B15782" w:rsidRPr="004966C9" w:rsidRDefault="004966C9" w:rsidP="004966C9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  <w:r w:rsidRPr="004966C9">
                    <w:rPr>
                      <w:rFonts w:ascii="Times New Roman" w:eastAsia="Calibri" w:hAnsi="Times New Roman" w:cs="Times New Roman"/>
                    </w:rPr>
                    <w:t>1.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="00B15782" w:rsidRPr="004966C9">
                    <w:rPr>
                      <w:rFonts w:ascii="Times New Roman" w:eastAsia="Calibri" w:hAnsi="Times New Roman" w:cs="Times New Roman"/>
                    </w:rPr>
                    <w:t>Медицинские манипуляции</w:t>
                  </w:r>
                </w:p>
              </w:tc>
              <w:tc>
                <w:tcPr>
                  <w:tcW w:w="468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982E8CB" w14:textId="3D085CEA" w:rsidR="00B15782" w:rsidRPr="0053420C" w:rsidRDefault="00B15782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 w:rsidRPr="0053420C">
                    <w:rPr>
                      <w:rFonts w:ascii="Times New Roman" w:eastAsia="Calibri" w:hAnsi="Times New Roman" w:cs="Times New Roman"/>
                    </w:rPr>
                    <w:t>А</w:t>
                  </w:r>
                  <w:r w:rsidR="004966C9">
                    <w:rPr>
                      <w:rFonts w:ascii="Times New Roman" w:eastAsia="Calibri" w:hAnsi="Times New Roman" w:cs="Times New Roman"/>
                    </w:rPr>
                    <w:t>. Р</w:t>
                  </w:r>
                  <w:r w:rsidRPr="0053420C">
                    <w:rPr>
                      <w:rFonts w:ascii="Times New Roman" w:eastAsia="Calibri" w:hAnsi="Times New Roman" w:cs="Times New Roman"/>
                    </w:rPr>
                    <w:t>аневой</w:t>
                  </w:r>
                </w:p>
              </w:tc>
            </w:tr>
            <w:tr w:rsidR="00B15782" w:rsidRPr="0053420C" w14:paraId="672A76FA" w14:textId="77777777" w:rsidTr="004966C9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1D57A3" w14:textId="74CA7989" w:rsidR="00B15782" w:rsidRPr="0053420C" w:rsidRDefault="004966C9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2.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 xml:space="preserve"> Заражение во время родов или сразу после них</w:t>
                  </w:r>
                </w:p>
              </w:tc>
              <w:tc>
                <w:tcPr>
                  <w:tcW w:w="468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3B80F2A" w14:textId="74B37B95" w:rsidR="00B15782" w:rsidRPr="0053420C" w:rsidRDefault="004966C9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Б. К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 xml:space="preserve">риптогенный </w:t>
                  </w:r>
                </w:p>
              </w:tc>
            </w:tr>
            <w:tr w:rsidR="00B15782" w:rsidRPr="0053420C" w14:paraId="77AE4276" w14:textId="77777777" w:rsidTr="004966C9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32341EA" w14:textId="7D1B60FA" w:rsidR="00B15782" w:rsidRPr="0053420C" w:rsidRDefault="004966C9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3.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 xml:space="preserve"> Ворота инфекции не обнаружены</w:t>
                  </w:r>
                </w:p>
              </w:tc>
              <w:tc>
                <w:tcPr>
                  <w:tcW w:w="468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AA499D4" w14:textId="2A910D4C" w:rsidR="00B15782" w:rsidRPr="0053420C" w:rsidRDefault="004966C9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В. П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>остродовой, столбняк новорожденных</w:t>
                  </w:r>
                </w:p>
              </w:tc>
            </w:tr>
            <w:tr w:rsidR="00B15782" w:rsidRPr="0053420C" w14:paraId="49BC4E5D" w14:textId="77777777" w:rsidTr="004966C9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38B102" w14:textId="54DD0F4A" w:rsidR="00B15782" w:rsidRPr="0053420C" w:rsidRDefault="004966C9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4.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 xml:space="preserve"> Попадает в глубину раны</w:t>
                  </w:r>
                </w:p>
              </w:tc>
              <w:tc>
                <w:tcPr>
                  <w:tcW w:w="468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0EB9B93" w14:textId="7F79A322" w:rsidR="00B15782" w:rsidRPr="0053420C" w:rsidRDefault="004966C9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 xml:space="preserve">Г.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</w:rPr>
                    <w:t>А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>ртифициальный</w:t>
                  </w:r>
                  <w:proofErr w:type="spellEnd"/>
                  <w:r w:rsidR="00B15782" w:rsidRPr="0053420C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</w:p>
              </w:tc>
            </w:tr>
            <w:tr w:rsidR="00B15782" w:rsidRPr="0053420C" w14:paraId="09087B9B" w14:textId="77777777" w:rsidTr="004966C9">
              <w:tc>
                <w:tcPr>
                  <w:tcW w:w="93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71835" w14:textId="345F7781" w:rsidR="00B15782" w:rsidRPr="0053420C" w:rsidRDefault="004966C9" w:rsidP="00B15782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Ключ</w:t>
                  </w:r>
                  <w:r w:rsidR="00B15782" w:rsidRPr="0053420C">
                    <w:rPr>
                      <w:rFonts w:ascii="Times New Roman" w:eastAsia="Calibri" w:hAnsi="Times New Roman" w:cs="Times New Roman"/>
                    </w:rPr>
                    <w:t>: 1-Г, 2-В, 3-Б, 4-А</w:t>
                  </w:r>
                </w:p>
              </w:tc>
            </w:tr>
          </w:tbl>
          <w:p w14:paraId="257A8E53" w14:textId="77777777" w:rsidR="00B15782" w:rsidRPr="0053420C" w:rsidRDefault="00B15782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9B2D5A6" w14:textId="77777777" w:rsidR="00B15782" w:rsidRPr="0053420C" w:rsidRDefault="00B15782" w:rsidP="004966C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3420C">
              <w:rPr>
                <w:rFonts w:ascii="Times New Roman" w:eastAsia="Calibri" w:hAnsi="Times New Roman" w:cs="Times New Roman"/>
                <w:b/>
                <w:lang w:eastAsia="en-US"/>
              </w:rPr>
              <w:t>Тестовые задания на последовательность действий</w:t>
            </w:r>
          </w:p>
          <w:p w14:paraId="0CBB36CC" w14:textId="59299AC5" w:rsidR="00B15782" w:rsidRPr="0053420C" w:rsidRDefault="00490F2F" w:rsidP="00B1578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.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Какова последовательность чередования периодов типичного инфекционного заболевания?</w:t>
            </w:r>
          </w:p>
          <w:p w14:paraId="0531DC65" w14:textId="11FF91BA" w:rsidR="00B15782" w:rsidRPr="0053420C" w:rsidRDefault="004966C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А) И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нкубационный-продромальный-реконвалесценции-период расцвета</w:t>
            </w:r>
          </w:p>
          <w:p w14:paraId="64E0CF94" w14:textId="703EBF1E" w:rsidR="00B15782" w:rsidRPr="0053420C" w:rsidRDefault="004966C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Б) П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родромальный-</w:t>
            </w:r>
            <w:proofErr w:type="spell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реконвалесцентный</w:t>
            </w:r>
            <w:proofErr w:type="spellEnd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 xml:space="preserve">-период </w:t>
            </w:r>
            <w:proofErr w:type="gramStart"/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расцвета-инкубационный</w:t>
            </w:r>
            <w:proofErr w:type="gramEnd"/>
          </w:p>
          <w:p w14:paraId="1F884625" w14:textId="65D9E407" w:rsidR="00B15782" w:rsidRPr="0053420C" w:rsidRDefault="004966C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В) И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нкубационный-продромальный-период расцвета-реконвалесценции</w:t>
            </w:r>
          </w:p>
          <w:p w14:paraId="49F7CA10" w14:textId="5CBC7F19" w:rsidR="00B15782" w:rsidRPr="0053420C" w:rsidRDefault="004966C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Г) И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нкубационный-продромальный-период расцвета-реконвалесценции-прострации</w:t>
            </w:r>
          </w:p>
          <w:p w14:paraId="420FB2BC" w14:textId="71C00F4D" w:rsidR="00B15782" w:rsidRPr="0053420C" w:rsidRDefault="004966C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Д) П</w:t>
            </w:r>
            <w:r w:rsidR="00B15782" w:rsidRPr="0053420C">
              <w:rPr>
                <w:rFonts w:ascii="Times New Roman" w:eastAsia="Calibri" w:hAnsi="Times New Roman" w:cs="Times New Roman"/>
                <w:lang w:eastAsia="en-US"/>
              </w:rPr>
              <w:t>родромальный-прострации-инкубационный-реконвалесценции-период расцвета</w:t>
            </w:r>
          </w:p>
          <w:p w14:paraId="26EE2CBE" w14:textId="6155F02B" w:rsidR="00B15782" w:rsidRPr="00B15782" w:rsidRDefault="004966C9" w:rsidP="00B15782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Ключ</w:t>
            </w:r>
            <w:r w:rsidR="00B15782">
              <w:rPr>
                <w:rFonts w:ascii="Times New Roman" w:eastAsia="Calibri" w:hAnsi="Times New Roman" w:cs="Times New Roman"/>
                <w:lang w:eastAsia="en-US"/>
              </w:rPr>
              <w:t>: В</w:t>
            </w:r>
          </w:p>
        </w:tc>
      </w:tr>
    </w:tbl>
    <w:p w14:paraId="5B1C9BB2" w14:textId="77777777" w:rsidR="00B15782" w:rsidRDefault="00B15782" w:rsidP="009C0D66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/>
          <w:lang w:eastAsia="en-US"/>
        </w:rPr>
        <w:sectPr w:rsidR="00B15782" w:rsidSect="00B15782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1971888F" w14:textId="58238969" w:rsidR="001D5C2D" w:rsidRPr="0053420C" w:rsidRDefault="001D5C2D" w:rsidP="009C0D6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sectPr w:rsidR="001D5C2D" w:rsidRPr="0053420C" w:rsidSect="007B4C3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0A3F"/>
    <w:multiLevelType w:val="hybridMultilevel"/>
    <w:tmpl w:val="EA4C13E0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4140A"/>
    <w:multiLevelType w:val="hybridMultilevel"/>
    <w:tmpl w:val="9C305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A0F7F"/>
    <w:multiLevelType w:val="hybridMultilevel"/>
    <w:tmpl w:val="AA805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659D6"/>
    <w:multiLevelType w:val="hybridMultilevel"/>
    <w:tmpl w:val="24E238F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A2B77"/>
    <w:multiLevelType w:val="hybridMultilevel"/>
    <w:tmpl w:val="2DFA535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B756B"/>
    <w:multiLevelType w:val="hybridMultilevel"/>
    <w:tmpl w:val="3B72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5166B"/>
    <w:multiLevelType w:val="hybridMultilevel"/>
    <w:tmpl w:val="623E5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3345E"/>
    <w:multiLevelType w:val="hybridMultilevel"/>
    <w:tmpl w:val="0A06C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F075F"/>
    <w:multiLevelType w:val="hybridMultilevel"/>
    <w:tmpl w:val="66100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223D3"/>
    <w:multiLevelType w:val="hybridMultilevel"/>
    <w:tmpl w:val="5210B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66D98"/>
    <w:multiLevelType w:val="hybridMultilevel"/>
    <w:tmpl w:val="6BD0A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2212E"/>
    <w:multiLevelType w:val="hybridMultilevel"/>
    <w:tmpl w:val="23AAB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D7D81"/>
    <w:multiLevelType w:val="hybridMultilevel"/>
    <w:tmpl w:val="585E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66CBF"/>
    <w:multiLevelType w:val="hybridMultilevel"/>
    <w:tmpl w:val="9752C24C"/>
    <w:lvl w:ilvl="0" w:tplc="5238A25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6974A2"/>
    <w:multiLevelType w:val="hybridMultilevel"/>
    <w:tmpl w:val="73027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F5AC8"/>
    <w:multiLevelType w:val="hybridMultilevel"/>
    <w:tmpl w:val="21AAE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71D49"/>
    <w:multiLevelType w:val="hybridMultilevel"/>
    <w:tmpl w:val="CFD474F4"/>
    <w:lvl w:ilvl="0" w:tplc="C92083A4">
      <w:start w:val="8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56520A6"/>
    <w:multiLevelType w:val="hybridMultilevel"/>
    <w:tmpl w:val="C74C45F0"/>
    <w:lvl w:ilvl="0" w:tplc="FBB287D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5E1B26"/>
    <w:multiLevelType w:val="hybridMultilevel"/>
    <w:tmpl w:val="DD4AE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4C23AF"/>
    <w:multiLevelType w:val="hybridMultilevel"/>
    <w:tmpl w:val="3E70B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040D2"/>
    <w:multiLevelType w:val="hybridMultilevel"/>
    <w:tmpl w:val="FD22A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C039C"/>
    <w:multiLevelType w:val="hybridMultilevel"/>
    <w:tmpl w:val="DBC6B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30849"/>
    <w:multiLevelType w:val="hybridMultilevel"/>
    <w:tmpl w:val="2B78E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210972"/>
    <w:multiLevelType w:val="hybridMultilevel"/>
    <w:tmpl w:val="5DAE6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3F7798"/>
    <w:multiLevelType w:val="hybridMultilevel"/>
    <w:tmpl w:val="0AC2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3404B"/>
    <w:multiLevelType w:val="hybridMultilevel"/>
    <w:tmpl w:val="9530C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414763"/>
    <w:multiLevelType w:val="hybridMultilevel"/>
    <w:tmpl w:val="B5E216B0"/>
    <w:lvl w:ilvl="0" w:tplc="1B0E4F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A678E6"/>
    <w:multiLevelType w:val="hybridMultilevel"/>
    <w:tmpl w:val="83F2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322F01"/>
    <w:multiLevelType w:val="hybridMultilevel"/>
    <w:tmpl w:val="13FCF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642C3"/>
    <w:multiLevelType w:val="hybridMultilevel"/>
    <w:tmpl w:val="50BCA23A"/>
    <w:lvl w:ilvl="0" w:tplc="2D384960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41DEC"/>
    <w:multiLevelType w:val="hybridMultilevel"/>
    <w:tmpl w:val="9B68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918DC"/>
    <w:multiLevelType w:val="hybridMultilevel"/>
    <w:tmpl w:val="F1029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510A90"/>
    <w:multiLevelType w:val="hybridMultilevel"/>
    <w:tmpl w:val="1CAEB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6A1DE1"/>
    <w:multiLevelType w:val="hybridMultilevel"/>
    <w:tmpl w:val="0D32A226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309EF"/>
    <w:multiLevelType w:val="hybridMultilevel"/>
    <w:tmpl w:val="661C9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A23D57"/>
    <w:multiLevelType w:val="hybridMultilevel"/>
    <w:tmpl w:val="11C4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DE56EE"/>
    <w:multiLevelType w:val="hybridMultilevel"/>
    <w:tmpl w:val="76CE3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F7798B"/>
    <w:multiLevelType w:val="hybridMultilevel"/>
    <w:tmpl w:val="BBBC8C56"/>
    <w:lvl w:ilvl="0" w:tplc="C076F800">
      <w:start w:val="7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39D4CBB"/>
    <w:multiLevelType w:val="hybridMultilevel"/>
    <w:tmpl w:val="4F3C0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1462DA"/>
    <w:multiLevelType w:val="hybridMultilevel"/>
    <w:tmpl w:val="4074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FF371E"/>
    <w:multiLevelType w:val="hybridMultilevel"/>
    <w:tmpl w:val="8C9C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091F94"/>
    <w:multiLevelType w:val="hybridMultilevel"/>
    <w:tmpl w:val="E4401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C2ED3"/>
    <w:multiLevelType w:val="hybridMultilevel"/>
    <w:tmpl w:val="03D2CD44"/>
    <w:lvl w:ilvl="0" w:tplc="D9A08C2C">
      <w:start w:val="36"/>
      <w:numFmt w:val="decimal"/>
      <w:lvlText w:val="%1."/>
      <w:lvlJc w:val="left"/>
      <w:pPr>
        <w:ind w:left="38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3"/>
  </w:num>
  <w:num w:numId="3">
    <w:abstractNumId w:val="4"/>
  </w:num>
  <w:num w:numId="4">
    <w:abstractNumId w:val="17"/>
  </w:num>
  <w:num w:numId="5">
    <w:abstractNumId w:val="0"/>
  </w:num>
  <w:num w:numId="6">
    <w:abstractNumId w:val="42"/>
  </w:num>
  <w:num w:numId="7">
    <w:abstractNumId w:val="29"/>
  </w:num>
  <w:num w:numId="8">
    <w:abstractNumId w:val="37"/>
  </w:num>
  <w:num w:numId="9">
    <w:abstractNumId w:val="5"/>
  </w:num>
  <w:num w:numId="10">
    <w:abstractNumId w:val="3"/>
  </w:num>
  <w:num w:numId="11">
    <w:abstractNumId w:val="16"/>
  </w:num>
  <w:num w:numId="12">
    <w:abstractNumId w:val="33"/>
  </w:num>
  <w:num w:numId="13">
    <w:abstractNumId w:val="15"/>
  </w:num>
  <w:num w:numId="14">
    <w:abstractNumId w:val="12"/>
  </w:num>
  <w:num w:numId="15">
    <w:abstractNumId w:val="14"/>
  </w:num>
  <w:num w:numId="16">
    <w:abstractNumId w:val="23"/>
  </w:num>
  <w:num w:numId="17">
    <w:abstractNumId w:val="1"/>
  </w:num>
  <w:num w:numId="18">
    <w:abstractNumId w:val="39"/>
  </w:num>
  <w:num w:numId="19">
    <w:abstractNumId w:val="41"/>
  </w:num>
  <w:num w:numId="20">
    <w:abstractNumId w:val="30"/>
  </w:num>
  <w:num w:numId="21">
    <w:abstractNumId w:val="27"/>
  </w:num>
  <w:num w:numId="22">
    <w:abstractNumId w:val="21"/>
  </w:num>
  <w:num w:numId="23">
    <w:abstractNumId w:val="9"/>
  </w:num>
  <w:num w:numId="24">
    <w:abstractNumId w:val="8"/>
  </w:num>
  <w:num w:numId="25">
    <w:abstractNumId w:val="38"/>
  </w:num>
  <w:num w:numId="26">
    <w:abstractNumId w:val="35"/>
  </w:num>
  <w:num w:numId="27">
    <w:abstractNumId w:val="10"/>
  </w:num>
  <w:num w:numId="28">
    <w:abstractNumId w:val="20"/>
  </w:num>
  <w:num w:numId="29">
    <w:abstractNumId w:val="19"/>
  </w:num>
  <w:num w:numId="30">
    <w:abstractNumId w:val="2"/>
  </w:num>
  <w:num w:numId="31">
    <w:abstractNumId w:val="28"/>
  </w:num>
  <w:num w:numId="32">
    <w:abstractNumId w:val="18"/>
  </w:num>
  <w:num w:numId="33">
    <w:abstractNumId w:val="40"/>
  </w:num>
  <w:num w:numId="34">
    <w:abstractNumId w:val="24"/>
  </w:num>
  <w:num w:numId="35">
    <w:abstractNumId w:val="34"/>
  </w:num>
  <w:num w:numId="36">
    <w:abstractNumId w:val="7"/>
  </w:num>
  <w:num w:numId="37">
    <w:abstractNumId w:val="22"/>
  </w:num>
  <w:num w:numId="38">
    <w:abstractNumId w:val="32"/>
  </w:num>
  <w:num w:numId="39">
    <w:abstractNumId w:val="26"/>
  </w:num>
  <w:num w:numId="40">
    <w:abstractNumId w:val="25"/>
  </w:num>
  <w:num w:numId="41">
    <w:abstractNumId w:val="36"/>
  </w:num>
  <w:num w:numId="42">
    <w:abstractNumId w:val="11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DB4"/>
    <w:rsid w:val="00003501"/>
    <w:rsid w:val="0001719B"/>
    <w:rsid w:val="0002032C"/>
    <w:rsid w:val="000820C4"/>
    <w:rsid w:val="00084757"/>
    <w:rsid w:val="000A151E"/>
    <w:rsid w:val="000A7C39"/>
    <w:rsid w:val="000B3B06"/>
    <w:rsid w:val="000C3E03"/>
    <w:rsid w:val="000C7767"/>
    <w:rsid w:val="000E0EEF"/>
    <w:rsid w:val="00102E25"/>
    <w:rsid w:val="0010360E"/>
    <w:rsid w:val="00125E1F"/>
    <w:rsid w:val="001347FB"/>
    <w:rsid w:val="00142722"/>
    <w:rsid w:val="00147F9F"/>
    <w:rsid w:val="00172FE9"/>
    <w:rsid w:val="00177245"/>
    <w:rsid w:val="001931D7"/>
    <w:rsid w:val="0019791C"/>
    <w:rsid w:val="001A4EBB"/>
    <w:rsid w:val="001C001B"/>
    <w:rsid w:val="001C1118"/>
    <w:rsid w:val="001C6FAA"/>
    <w:rsid w:val="001D5C2D"/>
    <w:rsid w:val="001D7BA4"/>
    <w:rsid w:val="001D7FC6"/>
    <w:rsid w:val="001F307F"/>
    <w:rsid w:val="0020085B"/>
    <w:rsid w:val="00201219"/>
    <w:rsid w:val="00216D0E"/>
    <w:rsid w:val="00230312"/>
    <w:rsid w:val="002420DF"/>
    <w:rsid w:val="002606C8"/>
    <w:rsid w:val="002816F4"/>
    <w:rsid w:val="002A1AE4"/>
    <w:rsid w:val="002B36E3"/>
    <w:rsid w:val="002F194A"/>
    <w:rsid w:val="00343C1A"/>
    <w:rsid w:val="00354053"/>
    <w:rsid w:val="00364DF8"/>
    <w:rsid w:val="00367356"/>
    <w:rsid w:val="00375905"/>
    <w:rsid w:val="003B1ABA"/>
    <w:rsid w:val="003B691D"/>
    <w:rsid w:val="003C552D"/>
    <w:rsid w:val="003D02F6"/>
    <w:rsid w:val="003D6362"/>
    <w:rsid w:val="003D6ED8"/>
    <w:rsid w:val="003F6052"/>
    <w:rsid w:val="004179B7"/>
    <w:rsid w:val="00427F4A"/>
    <w:rsid w:val="00431822"/>
    <w:rsid w:val="004574F4"/>
    <w:rsid w:val="00490F2F"/>
    <w:rsid w:val="00492CEF"/>
    <w:rsid w:val="004966C9"/>
    <w:rsid w:val="004A17FC"/>
    <w:rsid w:val="004B2762"/>
    <w:rsid w:val="004C13C6"/>
    <w:rsid w:val="004C4663"/>
    <w:rsid w:val="00502D13"/>
    <w:rsid w:val="00507F15"/>
    <w:rsid w:val="005168F8"/>
    <w:rsid w:val="00517DC5"/>
    <w:rsid w:val="0053420C"/>
    <w:rsid w:val="00537792"/>
    <w:rsid w:val="005515FE"/>
    <w:rsid w:val="00560A24"/>
    <w:rsid w:val="00571615"/>
    <w:rsid w:val="005800B9"/>
    <w:rsid w:val="0059652D"/>
    <w:rsid w:val="005A2055"/>
    <w:rsid w:val="005C2C70"/>
    <w:rsid w:val="005C53C3"/>
    <w:rsid w:val="005C7A3B"/>
    <w:rsid w:val="005D3DBE"/>
    <w:rsid w:val="00604A4E"/>
    <w:rsid w:val="00606315"/>
    <w:rsid w:val="00617B88"/>
    <w:rsid w:val="006348EE"/>
    <w:rsid w:val="00642909"/>
    <w:rsid w:val="00653644"/>
    <w:rsid w:val="00671013"/>
    <w:rsid w:val="00683326"/>
    <w:rsid w:val="00691FEC"/>
    <w:rsid w:val="006B7750"/>
    <w:rsid w:val="006C7D98"/>
    <w:rsid w:val="006D284B"/>
    <w:rsid w:val="006D3F46"/>
    <w:rsid w:val="006E144D"/>
    <w:rsid w:val="0070384D"/>
    <w:rsid w:val="007048D6"/>
    <w:rsid w:val="00707A50"/>
    <w:rsid w:val="00727C00"/>
    <w:rsid w:val="00733FD8"/>
    <w:rsid w:val="00736221"/>
    <w:rsid w:val="007608E1"/>
    <w:rsid w:val="00763F99"/>
    <w:rsid w:val="00783B1F"/>
    <w:rsid w:val="00784837"/>
    <w:rsid w:val="007A062C"/>
    <w:rsid w:val="007B4C3C"/>
    <w:rsid w:val="007E7853"/>
    <w:rsid w:val="007F2E06"/>
    <w:rsid w:val="00807EF3"/>
    <w:rsid w:val="00836665"/>
    <w:rsid w:val="008410D6"/>
    <w:rsid w:val="00856EF5"/>
    <w:rsid w:val="00860F79"/>
    <w:rsid w:val="0086394F"/>
    <w:rsid w:val="00877651"/>
    <w:rsid w:val="00893F23"/>
    <w:rsid w:val="008B51D9"/>
    <w:rsid w:val="008F3EF6"/>
    <w:rsid w:val="00904DB4"/>
    <w:rsid w:val="00947B60"/>
    <w:rsid w:val="00957C4F"/>
    <w:rsid w:val="009772F2"/>
    <w:rsid w:val="00994E8F"/>
    <w:rsid w:val="009C0D66"/>
    <w:rsid w:val="00A04A76"/>
    <w:rsid w:val="00A0668C"/>
    <w:rsid w:val="00A41BD7"/>
    <w:rsid w:val="00A451C7"/>
    <w:rsid w:val="00A53358"/>
    <w:rsid w:val="00A7127F"/>
    <w:rsid w:val="00A73AEF"/>
    <w:rsid w:val="00A7688D"/>
    <w:rsid w:val="00A83EB2"/>
    <w:rsid w:val="00AB1C7F"/>
    <w:rsid w:val="00AE1C01"/>
    <w:rsid w:val="00AE2D6B"/>
    <w:rsid w:val="00AE465F"/>
    <w:rsid w:val="00B15782"/>
    <w:rsid w:val="00B30C66"/>
    <w:rsid w:val="00B462FD"/>
    <w:rsid w:val="00B9302D"/>
    <w:rsid w:val="00B97C20"/>
    <w:rsid w:val="00BD256C"/>
    <w:rsid w:val="00BD4C80"/>
    <w:rsid w:val="00BD6401"/>
    <w:rsid w:val="00C05CED"/>
    <w:rsid w:val="00C3116B"/>
    <w:rsid w:val="00C4640D"/>
    <w:rsid w:val="00C65071"/>
    <w:rsid w:val="00C66AF8"/>
    <w:rsid w:val="00CB5066"/>
    <w:rsid w:val="00CB5D2D"/>
    <w:rsid w:val="00CC00AD"/>
    <w:rsid w:val="00CC3B2F"/>
    <w:rsid w:val="00CD52F1"/>
    <w:rsid w:val="00D065AB"/>
    <w:rsid w:val="00D23A3B"/>
    <w:rsid w:val="00D553E6"/>
    <w:rsid w:val="00D633EE"/>
    <w:rsid w:val="00D73AC7"/>
    <w:rsid w:val="00D83489"/>
    <w:rsid w:val="00DE367F"/>
    <w:rsid w:val="00DE4E90"/>
    <w:rsid w:val="00E10F44"/>
    <w:rsid w:val="00E16E57"/>
    <w:rsid w:val="00E3362B"/>
    <w:rsid w:val="00E34886"/>
    <w:rsid w:val="00E37F2D"/>
    <w:rsid w:val="00EB6B88"/>
    <w:rsid w:val="00ED0A4C"/>
    <w:rsid w:val="00EE0A8F"/>
    <w:rsid w:val="00EE1428"/>
    <w:rsid w:val="00EF64CC"/>
    <w:rsid w:val="00F42FD4"/>
    <w:rsid w:val="00F833D9"/>
    <w:rsid w:val="00FC298A"/>
    <w:rsid w:val="00FC4D40"/>
    <w:rsid w:val="00FD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0F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04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D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4D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4D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4D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D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4D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D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4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4D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4D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4D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4D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4D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4D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4D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4D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04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4DB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4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4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4D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04D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04D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04D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04D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04DB4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7B4C3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B4C3C"/>
    <w:rPr>
      <w:rFonts w:ascii="Segoe UI" w:eastAsiaTheme="minorEastAsia" w:hAnsi="Segoe UI" w:cs="Segoe UI"/>
      <w:kern w:val="0"/>
      <w:sz w:val="18"/>
      <w:szCs w:val="18"/>
      <w:lang w:eastAsia="ru-RU"/>
      <w14:ligatures w14:val="none"/>
    </w:rPr>
  </w:style>
  <w:style w:type="table" w:styleId="ae">
    <w:name w:val="Table Grid"/>
    <w:basedOn w:val="a1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">
    <w:name w:val="Сетка таблицы3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">
    <w:name w:val="Сетка таблицы4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1">
    <w:name w:val="Сетка таблицы5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1">
    <w:name w:val="Сетка таблицы6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">
    <w:name w:val="Сетка таблицы7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7B4C3C"/>
    <w:pPr>
      <w:widowControl/>
      <w:autoSpaceDE/>
      <w:autoSpaceDN/>
      <w:adjustRightInd/>
      <w:ind w:firstLine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7B4C3C"/>
    <w:rPr>
      <w:rFonts w:ascii="Consolas" w:hAnsi="Consolas"/>
      <w:kern w:val="0"/>
      <w:sz w:val="21"/>
      <w:szCs w:val="21"/>
      <w14:ligatures w14:val="none"/>
    </w:rPr>
  </w:style>
  <w:style w:type="paragraph" w:styleId="af1">
    <w:name w:val="Normal (Web)"/>
    <w:basedOn w:val="a"/>
    <w:uiPriority w:val="99"/>
    <w:unhideWhenUsed/>
    <w:rsid w:val="007B4C3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40">
    <w:name w:val="Font Style40"/>
    <w:rsid w:val="003F6052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3F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1">
    <w:name w:val="Font Style71"/>
    <w:basedOn w:val="a0"/>
    <w:uiPriority w:val="99"/>
    <w:rsid w:val="00707A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707A50"/>
    <w:pPr>
      <w:ind w:firstLine="0"/>
    </w:pPr>
    <w:rPr>
      <w:rFonts w:ascii="Times New Roman" w:hAnsi="Times New Roman" w:cs="Times New Roman"/>
    </w:rPr>
  </w:style>
  <w:style w:type="paragraph" w:customStyle="1" w:styleId="Style53">
    <w:name w:val="Style53"/>
    <w:basedOn w:val="a"/>
    <w:uiPriority w:val="99"/>
    <w:rsid w:val="00707A50"/>
    <w:pPr>
      <w:ind w:firstLine="0"/>
      <w:jc w:val="center"/>
    </w:pPr>
    <w:rPr>
      <w:rFonts w:ascii="Times New Roman" w:hAnsi="Times New Roman" w:cs="Times New Roman"/>
    </w:rPr>
  </w:style>
  <w:style w:type="paragraph" w:customStyle="1" w:styleId="af2">
    <w:name w:val="Нормальный"/>
    <w:basedOn w:val="a"/>
    <w:rsid w:val="00BD6401"/>
    <w:pPr>
      <w:widowControl/>
      <w:suppressAutoHyphens/>
      <w:overflowPunct w:val="0"/>
      <w:adjustRightInd/>
      <w:textAlignment w:val="baseline"/>
    </w:pPr>
    <w:rPr>
      <w:rFonts w:ascii="Times New Roman" w:eastAsia="Times New Roman" w:hAnsi="Times New Roman" w:cs="Times New Roman"/>
      <w:kern w:val="3"/>
      <w:szCs w:val="22"/>
    </w:rPr>
  </w:style>
  <w:style w:type="character" w:customStyle="1" w:styleId="fontstyle01">
    <w:name w:val="fontstyle01"/>
    <w:basedOn w:val="a0"/>
    <w:rsid w:val="0001719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04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D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4D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4D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4D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D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4D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D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4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4D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4D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4D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4D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4D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4D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4D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4D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04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4DB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4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4D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4D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04D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04D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04D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04D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04DB4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7B4C3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B4C3C"/>
    <w:rPr>
      <w:rFonts w:ascii="Segoe UI" w:eastAsiaTheme="minorEastAsia" w:hAnsi="Segoe UI" w:cs="Segoe UI"/>
      <w:kern w:val="0"/>
      <w:sz w:val="18"/>
      <w:szCs w:val="18"/>
      <w:lang w:eastAsia="ru-RU"/>
      <w14:ligatures w14:val="none"/>
    </w:rPr>
  </w:style>
  <w:style w:type="table" w:styleId="ae">
    <w:name w:val="Table Grid"/>
    <w:basedOn w:val="a1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">
    <w:name w:val="Сетка таблицы3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">
    <w:name w:val="Сетка таблицы4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1">
    <w:name w:val="Сетка таблицы5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1">
    <w:name w:val="Сетка таблицы6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">
    <w:name w:val="Сетка таблицы7"/>
    <w:basedOn w:val="a1"/>
    <w:next w:val="ae"/>
    <w:uiPriority w:val="59"/>
    <w:rsid w:val="007B4C3C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7B4C3C"/>
    <w:pPr>
      <w:widowControl/>
      <w:autoSpaceDE/>
      <w:autoSpaceDN/>
      <w:adjustRightInd/>
      <w:ind w:firstLine="0"/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7B4C3C"/>
    <w:rPr>
      <w:rFonts w:ascii="Consolas" w:hAnsi="Consolas"/>
      <w:kern w:val="0"/>
      <w:sz w:val="21"/>
      <w:szCs w:val="21"/>
      <w14:ligatures w14:val="none"/>
    </w:rPr>
  </w:style>
  <w:style w:type="paragraph" w:styleId="af1">
    <w:name w:val="Normal (Web)"/>
    <w:basedOn w:val="a"/>
    <w:uiPriority w:val="99"/>
    <w:unhideWhenUsed/>
    <w:rsid w:val="007B4C3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40">
    <w:name w:val="Font Style40"/>
    <w:rsid w:val="003F6052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3F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1">
    <w:name w:val="Font Style71"/>
    <w:basedOn w:val="a0"/>
    <w:uiPriority w:val="99"/>
    <w:rsid w:val="00707A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707A50"/>
    <w:pPr>
      <w:ind w:firstLine="0"/>
    </w:pPr>
    <w:rPr>
      <w:rFonts w:ascii="Times New Roman" w:hAnsi="Times New Roman" w:cs="Times New Roman"/>
    </w:rPr>
  </w:style>
  <w:style w:type="paragraph" w:customStyle="1" w:styleId="Style53">
    <w:name w:val="Style53"/>
    <w:basedOn w:val="a"/>
    <w:uiPriority w:val="99"/>
    <w:rsid w:val="00707A50"/>
    <w:pPr>
      <w:ind w:firstLine="0"/>
      <w:jc w:val="center"/>
    </w:pPr>
    <w:rPr>
      <w:rFonts w:ascii="Times New Roman" w:hAnsi="Times New Roman" w:cs="Times New Roman"/>
    </w:rPr>
  </w:style>
  <w:style w:type="paragraph" w:customStyle="1" w:styleId="af2">
    <w:name w:val="Нормальный"/>
    <w:basedOn w:val="a"/>
    <w:rsid w:val="00BD6401"/>
    <w:pPr>
      <w:widowControl/>
      <w:suppressAutoHyphens/>
      <w:overflowPunct w:val="0"/>
      <w:adjustRightInd/>
      <w:textAlignment w:val="baseline"/>
    </w:pPr>
    <w:rPr>
      <w:rFonts w:ascii="Times New Roman" w:eastAsia="Times New Roman" w:hAnsi="Times New Roman" w:cs="Times New Roman"/>
      <w:kern w:val="3"/>
      <w:szCs w:val="22"/>
    </w:rPr>
  </w:style>
  <w:style w:type="character" w:customStyle="1" w:styleId="fontstyle01">
    <w:name w:val="fontstyle01"/>
    <w:basedOn w:val="a0"/>
    <w:rsid w:val="0001719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A0038-179D-4DAD-A176-D9448A28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20</Pages>
  <Words>2950</Words>
  <Characters>16815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Сиюхов</dc:creator>
  <cp:keywords/>
  <dc:description/>
  <cp:lastModifiedBy>Чабанец Елена Алексеевна</cp:lastModifiedBy>
  <cp:revision>146</cp:revision>
  <cp:lastPrinted>2025-11-24T13:47:00Z</cp:lastPrinted>
  <dcterms:created xsi:type="dcterms:W3CDTF">2025-11-24T15:46:00Z</dcterms:created>
  <dcterms:modified xsi:type="dcterms:W3CDTF">2026-02-16T12:54:00Z</dcterms:modified>
</cp:coreProperties>
</file>